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11" w:rsidRPr="00681B4E" w:rsidRDefault="00CE5F11" w:rsidP="00CE5F11">
      <w:pPr>
        <w:pStyle w:val="ac"/>
        <w:spacing w:line="270" w:lineRule="exact"/>
        <w:jc w:val="center"/>
        <w:rPr>
          <w:rStyle w:val="5"/>
          <w:rFonts w:ascii="Times New Roman" w:eastAsia="Tahoma" w:hAnsi="Times New Roman" w:cs="Times New Roman"/>
          <w:color w:val="000000"/>
          <w:sz w:val="28"/>
          <w:szCs w:val="24"/>
        </w:rPr>
      </w:pPr>
    </w:p>
    <w:p w:rsidR="00CE5F11" w:rsidRPr="00681B4E" w:rsidRDefault="00CE5F11" w:rsidP="00CE5F11">
      <w:pPr>
        <w:pStyle w:val="ac"/>
        <w:spacing w:line="270" w:lineRule="exact"/>
        <w:jc w:val="center"/>
        <w:rPr>
          <w:rStyle w:val="5"/>
          <w:rFonts w:ascii="Times New Roman" w:eastAsia="Tahoma" w:hAnsi="Times New Roman" w:cs="Times New Roman"/>
          <w:color w:val="000000"/>
          <w:sz w:val="28"/>
          <w:szCs w:val="24"/>
        </w:rPr>
      </w:pPr>
    </w:p>
    <w:p w:rsidR="00A73699" w:rsidRPr="00500645" w:rsidRDefault="00A73699" w:rsidP="00500645">
      <w:pPr>
        <w:pStyle w:val="ab"/>
        <w:numPr>
          <w:ilvl w:val="0"/>
          <w:numId w:val="37"/>
        </w:numP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</w:pPr>
      <w:r w:rsidRPr="0050064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F01A08" w:rsidRPr="000E3D34" w:rsidRDefault="00F01A08" w:rsidP="00F01A08">
      <w:pPr>
        <w:pStyle w:val="Default"/>
        <w:ind w:left="360"/>
        <w:rPr>
          <w:color w:val="auto"/>
          <w:sz w:val="28"/>
          <w:szCs w:val="28"/>
        </w:rPr>
      </w:pPr>
    </w:p>
    <w:p w:rsidR="008F0DD9" w:rsidRPr="00500645" w:rsidRDefault="003A26DB" w:rsidP="0050064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>     Рабочая программа по физической культуре для 5</w:t>
      </w:r>
      <w:r w:rsidR="008F0DD9" w:rsidRPr="00500645">
        <w:rPr>
          <w:rFonts w:ascii="Times New Roman" w:hAnsi="Times New Roman" w:cs="Times New Roman"/>
          <w:sz w:val="28"/>
          <w:szCs w:val="28"/>
        </w:rPr>
        <w:t xml:space="preserve">-9 </w:t>
      </w:r>
      <w:r w:rsidRPr="00500645">
        <w:rPr>
          <w:rFonts w:ascii="Times New Roman" w:hAnsi="Times New Roman" w:cs="Times New Roman"/>
          <w:sz w:val="28"/>
          <w:szCs w:val="28"/>
        </w:rPr>
        <w:t xml:space="preserve">классов </w:t>
      </w:r>
      <w:r w:rsidR="00731799" w:rsidRPr="00500645">
        <w:rPr>
          <w:rFonts w:ascii="Times New Roman" w:hAnsi="Times New Roman" w:cs="Times New Roman"/>
          <w:sz w:val="28"/>
          <w:szCs w:val="28"/>
        </w:rPr>
        <w:t>разработана</w:t>
      </w:r>
      <w:r w:rsidR="008F0DD9" w:rsidRPr="00500645">
        <w:rPr>
          <w:rFonts w:ascii="Times New Roman" w:hAnsi="Times New Roman" w:cs="Times New Roman"/>
          <w:sz w:val="28"/>
          <w:szCs w:val="28"/>
        </w:rPr>
        <w:t xml:space="preserve"> в соответствии с :</w:t>
      </w:r>
    </w:p>
    <w:p w:rsidR="008F0DD9" w:rsidRPr="00500645" w:rsidRDefault="008F0DD9" w:rsidP="00500645">
      <w:pPr>
        <w:pStyle w:val="ab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00645">
        <w:rPr>
          <w:rFonts w:ascii="Times New Roman" w:hAnsi="Times New Roman" w:cs="Times New Roman"/>
          <w:sz w:val="28"/>
          <w:szCs w:val="28"/>
          <w:lang w:eastAsia="ar-SA"/>
        </w:rPr>
        <w:t xml:space="preserve"> нормативными правовыми актами и методическими документами федерального уровня:</w:t>
      </w:r>
    </w:p>
    <w:p w:rsidR="008F0DD9" w:rsidRPr="00500645" w:rsidRDefault="008F0DD9" w:rsidP="00500645">
      <w:pPr>
        <w:pStyle w:val="ab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00645">
        <w:rPr>
          <w:rFonts w:ascii="Times New Roman" w:hAnsi="Times New Roman" w:cs="Times New Roman"/>
          <w:sz w:val="28"/>
          <w:szCs w:val="28"/>
          <w:lang w:eastAsia="ar-SA"/>
        </w:rPr>
        <w:t xml:space="preserve">   – Федеральным законом от 29.12.2012 № 273-ФЗ "Об образовании в Российской Федерации" </w:t>
      </w:r>
      <w:r w:rsidRPr="00500645">
        <w:rPr>
          <w:rFonts w:ascii="Times New Roman" w:hAnsi="Times New Roman" w:cs="Times New Roman"/>
          <w:sz w:val="28"/>
          <w:szCs w:val="28"/>
        </w:rPr>
        <w:t>ст.2, п.9</w:t>
      </w:r>
      <w:r w:rsidRPr="00500645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8F0DD9" w:rsidRPr="00500645" w:rsidRDefault="008F0DD9" w:rsidP="00500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   –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России от 30.08.2013 № 1015;</w:t>
      </w:r>
    </w:p>
    <w:p w:rsidR="008F0DD9" w:rsidRPr="00500645" w:rsidRDefault="008F0DD9" w:rsidP="00500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   – Федеральным государственным образовательным стандартом начального общего образования, утв. приказом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России от 06.10.2009 № 373;</w:t>
      </w:r>
    </w:p>
    <w:p w:rsidR="008F0DD9" w:rsidRPr="00500645" w:rsidRDefault="008F0DD9" w:rsidP="00500645">
      <w:pPr>
        <w:pStyle w:val="ac"/>
        <w:tabs>
          <w:tab w:val="left" w:pos="1249"/>
        </w:tabs>
        <w:ind w:right="20"/>
        <w:jc w:val="both"/>
        <w:rPr>
          <w:sz w:val="28"/>
          <w:szCs w:val="28"/>
        </w:rPr>
      </w:pPr>
      <w:r w:rsidRPr="00500645">
        <w:rPr>
          <w:sz w:val="28"/>
          <w:szCs w:val="28"/>
        </w:rPr>
        <w:t xml:space="preserve">   – Федеральным государственным образовательным стандартом основного общего образования, утв. приказом </w:t>
      </w:r>
      <w:proofErr w:type="spellStart"/>
      <w:r w:rsidRPr="00500645">
        <w:rPr>
          <w:sz w:val="28"/>
          <w:szCs w:val="28"/>
        </w:rPr>
        <w:t>Минобрнауки</w:t>
      </w:r>
      <w:proofErr w:type="spellEnd"/>
      <w:r w:rsidRPr="00500645">
        <w:rPr>
          <w:sz w:val="28"/>
          <w:szCs w:val="28"/>
        </w:rPr>
        <w:t xml:space="preserve"> России от 17.12.2010 № 1897;</w:t>
      </w:r>
    </w:p>
    <w:p w:rsidR="008F0DD9" w:rsidRPr="00500645" w:rsidRDefault="008F0DD9" w:rsidP="00500645">
      <w:pPr>
        <w:pStyle w:val="ac"/>
        <w:tabs>
          <w:tab w:val="left" w:pos="1249"/>
        </w:tabs>
        <w:ind w:right="20"/>
        <w:jc w:val="both"/>
        <w:rPr>
          <w:sz w:val="28"/>
          <w:szCs w:val="28"/>
        </w:rPr>
      </w:pPr>
      <w:r w:rsidRPr="00500645">
        <w:rPr>
          <w:sz w:val="28"/>
          <w:szCs w:val="28"/>
        </w:rPr>
        <w:t xml:space="preserve">  – Федеральным государственным образовательным стандартом среднего общего образования, утв. приказом </w:t>
      </w:r>
      <w:proofErr w:type="spellStart"/>
      <w:r w:rsidRPr="00500645">
        <w:rPr>
          <w:sz w:val="28"/>
          <w:szCs w:val="28"/>
        </w:rPr>
        <w:t>Минобрнауки</w:t>
      </w:r>
      <w:proofErr w:type="spellEnd"/>
      <w:r w:rsidRPr="00500645">
        <w:rPr>
          <w:sz w:val="28"/>
          <w:szCs w:val="28"/>
        </w:rPr>
        <w:t xml:space="preserve"> России от 17.05.2012 № 413;</w:t>
      </w:r>
    </w:p>
    <w:p w:rsidR="008F0DD9" w:rsidRPr="00500645" w:rsidRDefault="008F0DD9" w:rsidP="00500645">
      <w:pPr>
        <w:pStyle w:val="ac"/>
        <w:tabs>
          <w:tab w:val="left" w:pos="1249"/>
        </w:tabs>
        <w:ind w:right="23"/>
        <w:jc w:val="both"/>
        <w:rPr>
          <w:sz w:val="28"/>
          <w:szCs w:val="28"/>
        </w:rPr>
      </w:pPr>
      <w:r w:rsidRPr="00500645">
        <w:rPr>
          <w:sz w:val="28"/>
          <w:szCs w:val="28"/>
        </w:rPr>
        <w:t xml:space="preserve">  – 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</w:t>
      </w:r>
    </w:p>
    <w:p w:rsidR="008F0DD9" w:rsidRPr="00500645" w:rsidRDefault="008F0DD9" w:rsidP="00500645">
      <w:pPr>
        <w:pStyle w:val="ac"/>
        <w:tabs>
          <w:tab w:val="left" w:pos="1249"/>
        </w:tabs>
        <w:ind w:right="20" w:firstLine="709"/>
        <w:jc w:val="both"/>
        <w:rPr>
          <w:sz w:val="28"/>
          <w:szCs w:val="28"/>
        </w:rPr>
      </w:pPr>
      <w:r w:rsidRPr="00500645">
        <w:rPr>
          <w:sz w:val="28"/>
          <w:szCs w:val="28"/>
        </w:rPr>
        <w:t>1.2. нормативными правовыми актами субъекта РФ:</w:t>
      </w:r>
    </w:p>
    <w:p w:rsidR="008F0DD9" w:rsidRPr="00500645" w:rsidRDefault="008F0DD9" w:rsidP="00500645">
      <w:pPr>
        <w:pStyle w:val="ac"/>
        <w:shd w:val="clear" w:color="auto" w:fill="FFFFFF" w:themeFill="background1"/>
        <w:tabs>
          <w:tab w:val="left" w:pos="1249"/>
        </w:tabs>
        <w:ind w:right="23"/>
        <w:jc w:val="both"/>
        <w:rPr>
          <w:sz w:val="28"/>
          <w:szCs w:val="28"/>
        </w:rPr>
      </w:pPr>
      <w:r w:rsidRPr="00500645">
        <w:rPr>
          <w:sz w:val="28"/>
          <w:szCs w:val="28"/>
        </w:rPr>
        <w:t xml:space="preserve">   – Методическими рекомендациями по составлению рабочих программ общеобразовательных учреждений Московской области Министерства образования Московской области Академии социального управления, 2012 г.</w:t>
      </w:r>
    </w:p>
    <w:p w:rsidR="008F0DD9" w:rsidRPr="00500645" w:rsidRDefault="008F0DD9" w:rsidP="005006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>1.3. правоустанавливающими документами и локальными нормативными актами ГАОУ СПО МО «Губернский профессиональный колледж»:</w:t>
      </w:r>
    </w:p>
    <w:p w:rsidR="008F0DD9" w:rsidRPr="00500645" w:rsidRDefault="008F0DD9" w:rsidP="00500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   – Уставом  ГАОУ СПО МО «Губернский профессиональный колледж» .</w:t>
      </w:r>
    </w:p>
    <w:p w:rsidR="00E452C3" w:rsidRPr="00500645" w:rsidRDefault="00E452C3" w:rsidP="005006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план составлен с учетом следующих нормативных документов: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 физической культуре и спорте в РФ» от 04.12.2007г. №329-ФЗ (ред. От 21.04 2011г.).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Национальная доктрина образования в РФ. Постановление Правительства РФ от 04.10.2000г. № 751.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Базисный учебный план общеобразовательных учреждений РФ. Приказ МО РФ от 09.03.2004г. № 1312 (ред. От 30.08.2011г.).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Стратегия развития физической культуры и спорта на период до 2020г. Распоряжение правительства РФ от. 07.08.2009г. № 1101-р.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продукции мониторинга физического развития обучающихся. Письмо </w:t>
      </w:r>
      <w:proofErr w:type="spellStart"/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29.03.2010г. № 06-499.</w:t>
      </w:r>
    </w:p>
    <w:p w:rsidR="00E452C3" w:rsidRPr="00500645" w:rsidRDefault="00E452C3" w:rsidP="00500645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06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Концепции Федеральной целевой программы развития образования на 2011-2015гг. Распоряжение правительства РФ от 07.02.2011г. №163-р.</w:t>
      </w:r>
    </w:p>
    <w:p w:rsidR="008F0DD9" w:rsidRPr="00500645" w:rsidRDefault="008F0DD9" w:rsidP="0050064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26DB" w:rsidRPr="00500645" w:rsidRDefault="003A26DB" w:rsidP="00500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Важнейшие задачи образования в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) реализуются в процессе обучения всем предметам. Однако каждый из них имеет свою специфику. Физическая культура совместно с другими предметами решает одну из важных проблем – проблему формирования и сохранения здоровья ребенка. Предметом обучения </w:t>
      </w:r>
      <w:r w:rsidR="00336664">
        <w:rPr>
          <w:rFonts w:ascii="Times New Roman" w:hAnsi="Times New Roman" w:cs="Times New Roman"/>
          <w:sz w:val="28"/>
          <w:szCs w:val="28"/>
        </w:rPr>
        <w:t>физической культуре в</w:t>
      </w:r>
      <w:r w:rsidRPr="00500645">
        <w:rPr>
          <w:rFonts w:ascii="Times New Roman" w:hAnsi="Times New Roman" w:cs="Times New Roman"/>
          <w:sz w:val="28"/>
          <w:szCs w:val="28"/>
        </w:rPr>
        <w:t>школе, в соответствии с Концепцией структуры и содержания образования в области физической культур</w:t>
      </w:r>
      <w:r w:rsidR="00336664">
        <w:rPr>
          <w:rFonts w:ascii="Times New Roman" w:hAnsi="Times New Roman" w:cs="Times New Roman"/>
          <w:sz w:val="28"/>
          <w:szCs w:val="28"/>
        </w:rPr>
        <w:t>ы предметом обучения в</w:t>
      </w:r>
      <w:r w:rsidRPr="00500645">
        <w:rPr>
          <w:rFonts w:ascii="Times New Roman" w:hAnsi="Times New Roman" w:cs="Times New Roman"/>
          <w:sz w:val="28"/>
          <w:szCs w:val="28"/>
        </w:rPr>
        <w:t xml:space="preserve">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3A26DB" w:rsidRPr="00500645" w:rsidRDefault="003A26DB" w:rsidP="00500645">
      <w:pPr>
        <w:tabs>
          <w:tab w:val="left" w:pos="9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     Учитывая возрастно-половые особенности школьников, </w:t>
      </w:r>
      <w:r w:rsidRPr="00500645">
        <w:rPr>
          <w:rFonts w:ascii="Times New Roman" w:hAnsi="Times New Roman" w:cs="Times New Roman"/>
          <w:b/>
          <w:sz w:val="28"/>
          <w:szCs w:val="28"/>
          <w:u w:val="single"/>
        </w:rPr>
        <w:t>целью программы</w:t>
      </w:r>
      <w:r w:rsidRPr="00500645">
        <w:rPr>
          <w:rFonts w:ascii="Times New Roman" w:hAnsi="Times New Roman" w:cs="Times New Roman"/>
          <w:sz w:val="28"/>
          <w:szCs w:val="28"/>
        </w:rPr>
        <w:t xml:space="preserve"> по физической культуре является ф</w:t>
      </w:r>
      <w:r w:rsidR="00336664">
        <w:rPr>
          <w:rFonts w:ascii="Times New Roman" w:hAnsi="Times New Roman" w:cs="Times New Roman"/>
          <w:sz w:val="28"/>
          <w:szCs w:val="28"/>
        </w:rPr>
        <w:t>ормирование у учащихся</w:t>
      </w:r>
      <w:r w:rsidRPr="00500645">
        <w:rPr>
          <w:rFonts w:ascii="Times New Roman" w:hAnsi="Times New Roman" w:cs="Times New Roman"/>
          <w:sz w:val="28"/>
          <w:szCs w:val="28"/>
        </w:rPr>
        <w:t xml:space="preserve">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самостоятельности. </w:t>
      </w:r>
    </w:p>
    <w:p w:rsidR="003A26DB" w:rsidRPr="00500645" w:rsidRDefault="003A26DB" w:rsidP="00500645">
      <w:pPr>
        <w:tabs>
          <w:tab w:val="left" w:pos="9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     Реализация данной цели связана с решением следующих </w:t>
      </w:r>
      <w:r w:rsidRPr="00500645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образовательных задач</w:t>
      </w:r>
      <w:r w:rsidRPr="00500645">
        <w:rPr>
          <w:rFonts w:ascii="Times New Roman" w:hAnsi="Times New Roman" w:cs="Times New Roman"/>
          <w:sz w:val="28"/>
          <w:szCs w:val="28"/>
        </w:rPr>
        <w:t xml:space="preserve">: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  <w:r w:rsidRPr="00500645">
        <w:rPr>
          <w:rFonts w:ascii="Times New Roman" w:hAnsi="Times New Roman" w:cs="Times New Roman"/>
          <w:sz w:val="28"/>
          <w:szCs w:val="28"/>
        </w:rPr>
        <w:br/>
        <w:t>- формирование общих представлений о физической культуре, её значении в жизни человека, роли в укреплении здоровья, ф</w:t>
      </w:r>
      <w:r w:rsidR="000E3D34" w:rsidRPr="00500645">
        <w:rPr>
          <w:rFonts w:ascii="Times New Roman" w:hAnsi="Times New Roman" w:cs="Times New Roman"/>
          <w:sz w:val="28"/>
          <w:szCs w:val="28"/>
        </w:rPr>
        <w:t xml:space="preserve">изическом развитии и </w:t>
      </w:r>
      <w:proofErr w:type="spellStart"/>
      <w:r w:rsidR="000E3D34" w:rsidRPr="00500645">
        <w:rPr>
          <w:rFonts w:ascii="Times New Roman" w:hAnsi="Times New Roman" w:cs="Times New Roman"/>
          <w:sz w:val="28"/>
          <w:szCs w:val="28"/>
        </w:rPr>
        <w:t>физической</w:t>
      </w:r>
      <w:r w:rsidRPr="00500645">
        <w:rPr>
          <w:rFonts w:ascii="Times New Roman" w:hAnsi="Times New Roman" w:cs="Times New Roman"/>
          <w:sz w:val="28"/>
          <w:szCs w:val="28"/>
        </w:rPr>
        <w:t>подготовленности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;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развитие интереса к самостоятельным занятиям физическими упражнениями, подвижным играм, формам активного отдыха и досуга;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подготовленности. </w:t>
      </w:r>
    </w:p>
    <w:p w:rsidR="00B9108C" w:rsidRPr="00500645" w:rsidRDefault="00A73699" w:rsidP="00500645">
      <w:pPr>
        <w:pStyle w:val="Default"/>
        <w:spacing w:after="47"/>
        <w:ind w:left="360" w:firstLine="348"/>
        <w:jc w:val="both"/>
        <w:rPr>
          <w:sz w:val="28"/>
          <w:szCs w:val="28"/>
        </w:rPr>
      </w:pPr>
      <w:r w:rsidRPr="00500645">
        <w:rPr>
          <w:sz w:val="28"/>
          <w:szCs w:val="28"/>
        </w:rPr>
        <w:lastRenderedPageBreak/>
        <w:t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</w:t>
      </w:r>
      <w:r w:rsidR="000E3D34" w:rsidRPr="00500645">
        <w:rPr>
          <w:sz w:val="28"/>
          <w:szCs w:val="28"/>
        </w:rPr>
        <w:t xml:space="preserve">ведений можно выделять время в процессе </w:t>
      </w:r>
      <w:proofErr w:type="spellStart"/>
      <w:r w:rsidR="000E3D34" w:rsidRPr="00500645">
        <w:rPr>
          <w:sz w:val="28"/>
          <w:szCs w:val="28"/>
        </w:rPr>
        <w:t>ypока</w:t>
      </w:r>
      <w:proofErr w:type="spellEnd"/>
      <w:r w:rsidRPr="00500645">
        <w:rPr>
          <w:sz w:val="28"/>
          <w:szCs w:val="28"/>
        </w:rPr>
        <w:t>.</w:t>
      </w:r>
    </w:p>
    <w:p w:rsidR="000E3D34" w:rsidRPr="00500645" w:rsidRDefault="00A73699" w:rsidP="00500645">
      <w:pPr>
        <w:pStyle w:val="Default"/>
        <w:spacing w:after="47"/>
        <w:ind w:left="360" w:firstLine="348"/>
        <w:jc w:val="both"/>
        <w:rPr>
          <w:sz w:val="28"/>
          <w:szCs w:val="28"/>
        </w:rPr>
      </w:pPr>
      <w:r w:rsidRPr="00500645">
        <w:rPr>
          <w:sz w:val="28"/>
          <w:szCs w:val="28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</w:t>
      </w:r>
    </w:p>
    <w:p w:rsidR="00A73699" w:rsidRPr="00500645" w:rsidRDefault="00A73699" w:rsidP="00500645">
      <w:pPr>
        <w:pStyle w:val="Default"/>
        <w:spacing w:after="47"/>
        <w:ind w:left="360" w:firstLine="348"/>
        <w:jc w:val="both"/>
        <w:rPr>
          <w:sz w:val="28"/>
          <w:szCs w:val="28"/>
        </w:rPr>
      </w:pPr>
      <w:r w:rsidRPr="00500645">
        <w:rPr>
          <w:sz w:val="28"/>
          <w:szCs w:val="28"/>
        </w:rPr>
        <w:t xml:space="preserve">. </w:t>
      </w:r>
    </w:p>
    <w:p w:rsidR="00B9108C" w:rsidRPr="00500645" w:rsidRDefault="00A73699" w:rsidP="0050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0645">
        <w:rPr>
          <w:rFonts w:ascii="Times New Roman" w:hAnsi="Times New Roman" w:cs="Times New Roman"/>
          <w:b/>
          <w:bCs/>
          <w:sz w:val="28"/>
          <w:szCs w:val="28"/>
        </w:rPr>
        <w:t xml:space="preserve">2. Общая </w:t>
      </w:r>
      <w:r w:rsidR="000E3D34" w:rsidRPr="00500645">
        <w:rPr>
          <w:rFonts w:ascii="Times New Roman" w:hAnsi="Times New Roman" w:cs="Times New Roman"/>
          <w:b/>
          <w:bCs/>
          <w:sz w:val="28"/>
          <w:szCs w:val="28"/>
        </w:rPr>
        <w:t>характеристика учебного предмета</w:t>
      </w:r>
    </w:p>
    <w:p w:rsidR="000E3D34" w:rsidRPr="00500645" w:rsidRDefault="000E3D34" w:rsidP="0050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A26DB" w:rsidRPr="00500645" w:rsidRDefault="003A26DB" w:rsidP="00500645">
      <w:pPr>
        <w:tabs>
          <w:tab w:val="left" w:pos="9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>Программа обучения физической культуре направлена на:</w:t>
      </w:r>
    </w:p>
    <w:p w:rsidR="003A26DB" w:rsidRPr="00500645" w:rsidRDefault="003A26DB" w:rsidP="00500645">
      <w:pPr>
        <w:tabs>
          <w:tab w:val="left" w:pos="9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 материально-технической оснащенностью учебного процесса(спортивный зал, спортивные пришкольные площадки, стадион), региональными климатическими условиями;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  <w:r w:rsidRPr="00500645">
        <w:rPr>
          <w:rFonts w:ascii="Times New Roman" w:hAnsi="Times New Roman" w:cs="Times New Roman"/>
          <w:sz w:val="28"/>
          <w:szCs w:val="28"/>
        </w:rPr>
        <w:br/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расширение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</w:t>
      </w:r>
      <w:r w:rsidRPr="00500645">
        <w:rPr>
          <w:rFonts w:ascii="Times New Roman" w:hAnsi="Times New Roman" w:cs="Times New Roman"/>
          <w:sz w:val="28"/>
          <w:szCs w:val="28"/>
        </w:rPr>
        <w:br/>
        <w:t xml:space="preserve">     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личностных,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и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31799" w:rsidRPr="00500645" w:rsidRDefault="00731799" w:rsidP="00500645">
      <w:pPr>
        <w:pStyle w:val="ab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1799" w:rsidRPr="00500645" w:rsidRDefault="00731799" w:rsidP="0050064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3699" w:rsidRPr="00500645" w:rsidRDefault="00A73699" w:rsidP="00500645">
      <w:pPr>
        <w:pStyle w:val="ab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0645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места предмета</w:t>
      </w:r>
    </w:p>
    <w:p w:rsidR="00F01A08" w:rsidRPr="00500645" w:rsidRDefault="00F01A08" w:rsidP="0050064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9108C" w:rsidRDefault="001C72C0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>В соответствии с Федеральным базисным учебным планом курс «Физическая культура»</w:t>
      </w:r>
      <w:r w:rsidR="002D58F0" w:rsidRPr="00500645">
        <w:rPr>
          <w:rFonts w:ascii="Times New Roman" w:hAnsi="Times New Roman" w:cs="Times New Roman"/>
          <w:sz w:val="28"/>
          <w:szCs w:val="28"/>
        </w:rPr>
        <w:t xml:space="preserve"> изучается с 5 по 9 класс по два</w:t>
      </w:r>
      <w:r w:rsidRPr="00500645">
        <w:rPr>
          <w:rFonts w:ascii="Times New Roman" w:hAnsi="Times New Roman" w:cs="Times New Roman"/>
          <w:sz w:val="28"/>
          <w:szCs w:val="28"/>
        </w:rPr>
        <w:t xml:space="preserve"> часа в неделю. </w:t>
      </w:r>
    </w:p>
    <w:p w:rsidR="00E51370" w:rsidRPr="00500645" w:rsidRDefault="00E51370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51370" w:rsidRPr="00E51370" w:rsidRDefault="00E51370" w:rsidP="00E51370">
      <w:pPr>
        <w:pStyle w:val="a8"/>
        <w:rPr>
          <w:rFonts w:ascii="Times New Roman" w:hAnsi="Times New Roman"/>
          <w:b/>
          <w:sz w:val="28"/>
          <w:szCs w:val="28"/>
        </w:rPr>
      </w:pPr>
      <w:r w:rsidRPr="00E51370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 физическая культура в 5 классе.</w:t>
      </w:r>
    </w:p>
    <w:p w:rsidR="00731799" w:rsidRPr="00E51370" w:rsidRDefault="00E51370" w:rsidP="00E51370">
      <w:pPr>
        <w:pStyle w:val="a8"/>
        <w:rPr>
          <w:rFonts w:ascii="Times New Roman" w:hAnsi="Times New Roman"/>
          <w:b/>
          <w:sz w:val="28"/>
          <w:szCs w:val="28"/>
        </w:rPr>
      </w:pPr>
      <w:r w:rsidRPr="00E51370">
        <w:rPr>
          <w:rFonts w:ascii="Times New Roman" w:hAnsi="Times New Roman"/>
          <w:b/>
          <w:sz w:val="28"/>
          <w:szCs w:val="28"/>
        </w:rPr>
        <w:t xml:space="preserve">Программа обеспечивает достижения обучающимся следующих личностных, </w:t>
      </w:r>
      <w:proofErr w:type="spellStart"/>
      <w:r w:rsidRPr="00E51370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E51370">
        <w:rPr>
          <w:rFonts w:ascii="Times New Roman" w:hAnsi="Times New Roman"/>
          <w:b/>
          <w:sz w:val="28"/>
          <w:szCs w:val="28"/>
        </w:rPr>
        <w:t xml:space="preserve"> и предметных результатов: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рабочая программа для 5 – 9 классов направлена на достижение обучающимися личностных, </w:t>
      </w:r>
      <w:proofErr w:type="spellStart"/>
      <w:r w:rsidRPr="00500645">
        <w:rPr>
          <w:color w:val="auto"/>
          <w:sz w:val="28"/>
          <w:szCs w:val="28"/>
        </w:rPr>
        <w:t>метапредметных</w:t>
      </w:r>
      <w:proofErr w:type="spellEnd"/>
      <w:r w:rsidRPr="00500645">
        <w:rPr>
          <w:color w:val="auto"/>
          <w:sz w:val="28"/>
          <w:szCs w:val="28"/>
        </w:rPr>
        <w:t xml:space="preserve"> и предметных результатов по физической культуре.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Личностные результаты</w:t>
      </w:r>
      <w:r w:rsidRPr="00500645">
        <w:rPr>
          <w:color w:val="auto"/>
          <w:sz w:val="28"/>
          <w:szCs w:val="28"/>
        </w:rPr>
        <w:t xml:space="preserve">: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знание истории физической культуры своего народа, своего края как части наследия народов России и человечества;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усвоение гуманистических, демократических и традиционных ценностей многонационального российского общества;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воспитание чувства ответственности и долга перед Родиной;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готовности и способности вести диалог с другими людьми и достигать в нем взаимопонимания;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освоение социальных норм, правил поведения, ролей и форм социальной жизни в группах и сообществах, включая взрослые социальные сообщества;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lastRenderedPageBreak/>
        <w:t xml:space="preserve"> 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b/>
          <w:color w:val="auto"/>
          <w:sz w:val="28"/>
          <w:szCs w:val="28"/>
        </w:rPr>
      </w:pPr>
      <w:r w:rsidRPr="00500645">
        <w:rPr>
          <w:b/>
          <w:color w:val="auto"/>
          <w:sz w:val="28"/>
          <w:szCs w:val="28"/>
        </w:rPr>
        <w:t xml:space="preserve">Личностные результаты освоения программного материала проявляются в следующих областях культуры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>В области познавательной культуры: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владение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нравственной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lastRenderedPageBreak/>
        <w:t xml:space="preserve">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принимать активное участие в организации и проведении совместных физкультурно-оздоровительных и спортивных мероприятий;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трудовой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планировать режим дня обеспечивать оптимальное сочетание умственных, физических нагрузок и отдыха;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эстетической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длительно сохранять правильную осанку во время статичных поз и в процессе разнообразных видов двигательной деятельности;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формирование потребности иметь хорошее телосложение в соответствии с принятыми нормами и представлениями;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формирование культуры движений, умения передвигаться легко, красиво, непринужденно.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коммуникативной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85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</w:t>
      </w:r>
    </w:p>
    <w:p w:rsidR="00A73699" w:rsidRPr="00500645" w:rsidRDefault="00A73699" w:rsidP="00500645">
      <w:pPr>
        <w:autoSpaceDE w:val="0"/>
        <w:autoSpaceDN w:val="0"/>
        <w:adjustRightInd w:val="0"/>
        <w:spacing w:after="85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физической культуры: </w:t>
      </w:r>
    </w:p>
    <w:p w:rsidR="007B1C1C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умениями:o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мин. (девочки); после быстрого разбега с 9-13 шагов совершать прыжок в длину; выполнять с </w:t>
      </w:r>
      <w:r w:rsidRPr="00500645">
        <w:rPr>
          <w:rFonts w:ascii="Times New Roman" w:hAnsi="Times New Roman" w:cs="Times New Roman"/>
          <w:sz w:val="28"/>
          <w:szCs w:val="28"/>
        </w:rPr>
        <w:lastRenderedPageBreak/>
        <w:t>9-13 шагов разбега прыжок в высоту способом «перешагивание»; проплывать 50 м;</w:t>
      </w:r>
    </w:p>
    <w:p w:rsidR="00A73699" w:rsidRPr="00500645" w:rsidRDefault="007B1C1C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</w:t>
      </w:r>
      <w:r w:rsidR="00A73699" w:rsidRPr="00500645">
        <w:rPr>
          <w:rFonts w:ascii="Times New Roman" w:hAnsi="Times New Roman" w:cs="Times New Roman"/>
          <w:sz w:val="28"/>
          <w:szCs w:val="28"/>
        </w:rPr>
        <w:t xml:space="preserve">o в метаниях на дальность и на меткость: метать малый мяч и мяч 150 г с места и с разбега (10-12 м ) с использованием </w:t>
      </w:r>
      <w:proofErr w:type="spellStart"/>
      <w:r w:rsidR="00A73699" w:rsidRPr="00500645">
        <w:rPr>
          <w:rFonts w:ascii="Times New Roman" w:hAnsi="Times New Roman" w:cs="Times New Roman"/>
          <w:sz w:val="28"/>
          <w:szCs w:val="28"/>
        </w:rPr>
        <w:t>четырехшажного</w:t>
      </w:r>
      <w:proofErr w:type="spellEnd"/>
      <w:r w:rsidR="00A73699" w:rsidRPr="00500645">
        <w:rPr>
          <w:rFonts w:ascii="Times New Roman" w:hAnsi="Times New Roman" w:cs="Times New Roman"/>
          <w:sz w:val="28"/>
          <w:szCs w:val="28"/>
        </w:rPr>
        <w:t xml:space="preserve"> варианта бросковых шагов с соблюдением ритма; метать малый мяч и мяч 150 г с место и с 3шагов разбега в горизонтальную и вертикальную цели с 10-15 м, метать малый мяч и мяч 150 г с места по медленно и быстро движущейся цели с 10-12 м; </w:t>
      </w:r>
    </w:p>
    <w:p w:rsidR="00A73699" w:rsidRPr="00500645" w:rsidRDefault="007B1C1C" w:rsidP="00500645">
      <w:pPr>
        <w:pStyle w:val="Default"/>
        <w:spacing w:after="2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sz w:val="28"/>
          <w:szCs w:val="28"/>
        </w:rPr>
        <w:t xml:space="preserve"> </w:t>
      </w:r>
      <w:r w:rsidR="00A73699" w:rsidRPr="00500645">
        <w:rPr>
          <w:color w:val="auto"/>
          <w:sz w:val="28"/>
          <w:szCs w:val="28"/>
        </w:rPr>
        <w:t xml:space="preserve">o 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 и обруч), состоящих из шести элементов, или комбинацию, состоящую из шести гимнастических элементов;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="00A73699" w:rsidRPr="00500645">
        <w:rPr>
          <w:color w:val="auto"/>
          <w:sz w:val="28"/>
          <w:szCs w:val="28"/>
        </w:rPr>
        <w:t>полушпагат</w:t>
      </w:r>
      <w:proofErr w:type="spellEnd"/>
      <w:r w:rsidR="00A73699" w:rsidRPr="00500645">
        <w:rPr>
          <w:color w:val="auto"/>
          <w:sz w:val="28"/>
          <w:szCs w:val="28"/>
        </w:rPr>
        <w:t xml:space="preserve">, «мост» и поворот в упор стоя на одном колене (девочки); </w:t>
      </w:r>
    </w:p>
    <w:p w:rsidR="00A73699" w:rsidRPr="00500645" w:rsidRDefault="007B1C1C" w:rsidP="00500645">
      <w:pPr>
        <w:pStyle w:val="Default"/>
        <w:spacing w:after="2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sz w:val="28"/>
          <w:szCs w:val="28"/>
        </w:rPr>
        <w:t xml:space="preserve"> </w:t>
      </w:r>
      <w:r w:rsidR="00A73699" w:rsidRPr="00500645">
        <w:rPr>
          <w:color w:val="auto"/>
          <w:sz w:val="28"/>
          <w:szCs w:val="28"/>
        </w:rPr>
        <w:t xml:space="preserve">o в единоборствах: осуществлять подводящие упражнения по овладению приемами техники и борьбы в партере и в стойке (юноши); </w:t>
      </w:r>
    </w:p>
    <w:p w:rsidR="00A73699" w:rsidRPr="00500645" w:rsidRDefault="007B1C1C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sz w:val="28"/>
          <w:szCs w:val="28"/>
        </w:rPr>
        <w:t xml:space="preserve"> </w:t>
      </w:r>
      <w:r w:rsidR="00A73699" w:rsidRPr="00500645">
        <w:rPr>
          <w:color w:val="auto"/>
          <w:sz w:val="28"/>
          <w:szCs w:val="28"/>
        </w:rPr>
        <w:t xml:space="preserve">o в спортивных играх: играть в одну из спортивных игр (по упрощенным правилам);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демонстрировать результаты не ниже, чем средний уровень основных физических способностей; </w:t>
      </w:r>
    </w:p>
    <w:p w:rsidR="00A73699" w:rsidRPr="00500645" w:rsidRDefault="007B1C1C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</w:t>
      </w:r>
      <w:r w:rsidR="00A73699" w:rsidRPr="00500645">
        <w:rPr>
          <w:color w:val="auto"/>
          <w:sz w:val="28"/>
          <w:szCs w:val="28"/>
        </w:rPr>
        <w:t xml:space="preserve"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владеть способами спортивной деятельности: участвовать в соревновании по легкоатлетическому </w:t>
      </w:r>
      <w:proofErr w:type="spellStart"/>
      <w:r w:rsidRPr="00500645">
        <w:rPr>
          <w:color w:val="auto"/>
          <w:sz w:val="28"/>
          <w:szCs w:val="28"/>
        </w:rPr>
        <w:t>четырехборью</w:t>
      </w:r>
      <w:proofErr w:type="spellEnd"/>
      <w:r w:rsidRPr="00500645">
        <w:rPr>
          <w:color w:val="auto"/>
          <w:sz w:val="28"/>
          <w:szCs w:val="28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спорта;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владеть правилами поведения на занятиях физическими упражнениями: соблюдать нормы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proofErr w:type="spellStart"/>
      <w:r w:rsidRPr="00500645">
        <w:rPr>
          <w:b/>
          <w:bCs/>
          <w:color w:val="auto"/>
          <w:sz w:val="28"/>
          <w:szCs w:val="28"/>
        </w:rPr>
        <w:t>Метапредметные</w:t>
      </w:r>
      <w:proofErr w:type="spellEnd"/>
      <w:r w:rsidRPr="00500645">
        <w:rPr>
          <w:b/>
          <w:bCs/>
          <w:color w:val="auto"/>
          <w:sz w:val="28"/>
          <w:szCs w:val="28"/>
        </w:rPr>
        <w:t xml:space="preserve"> результаты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lastRenderedPageBreak/>
        <w:t xml:space="preserve">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оценивать правильность выполнения учебной задачи, собственные возможности ее решения;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организовывать учебное сотрудничество и совместную деятельность с учителем и сверстниками; </w:t>
      </w:r>
    </w:p>
    <w:p w:rsidR="00A73699" w:rsidRPr="00500645" w:rsidRDefault="00A73699" w:rsidP="00500645">
      <w:pPr>
        <w:pStyle w:val="Default"/>
        <w:spacing w:after="47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 умение формулировать, аргументировать и отстаивать свое мнение;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умение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064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00645">
        <w:rPr>
          <w:rFonts w:ascii="Times New Roman" w:hAnsi="Times New Roman" w:cs="Times New Roman"/>
          <w:b/>
          <w:sz w:val="28"/>
          <w:szCs w:val="28"/>
        </w:rPr>
        <w:t xml:space="preserve"> результаты проявляются в различных областях культуры</w:t>
      </w:r>
      <w:r w:rsidRPr="005006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познавательной культуры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(отклоняющегося от норм) поведения.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нравственной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lastRenderedPageBreak/>
        <w:t xml:space="preserve">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трудовой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добросовестное выполнение учебных заданий, осознанное стремление к освоению новых знаний и умений, повышающих результативность выполнения заданий;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приобретение умений планировать, контролировать и оценивать учебную деятельность, организовывать места занятий и обеспечивать их безопасность;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эстетической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знание факторов, потенциально опасных для здоровья (вредные привычки, ранние половые связи, допинг), и их опасных последствий;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коммуникативной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культурной речи, ведение диалога в доброжелательной и открытой форме, проявление к собеседнику внимания, интереса и уважения;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вести дискуссию, обсуждать содержание и результаты совместной деятельности, находить компромиссы при принятии общих решений;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умением логически грамотно излагать, аргументировать и обосновывать собственную точку зрения, доводить ее до собеседника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физической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способами организации и проведения разнообразных форм занятий физическими упражнениями, их планирования и наполнения содержанием;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владение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Предметные результаты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овладение системой знаний о физическом совершенствовании человека, освоение умений отбирать физические упражнения и регулировать физический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формирование умений выполнять комплексы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, оздоровительных и </w:t>
      </w:r>
      <w:proofErr w:type="spellStart"/>
      <w:r w:rsidRPr="00500645">
        <w:rPr>
          <w:rFonts w:ascii="Times New Roman" w:hAnsi="Times New Roman" w:cs="Times New Roman"/>
          <w:sz w:val="28"/>
          <w:szCs w:val="28"/>
        </w:rPr>
        <w:t>коррегирующих</w:t>
      </w:r>
      <w:proofErr w:type="spellEnd"/>
      <w:r w:rsidRPr="00500645">
        <w:rPr>
          <w:rFonts w:ascii="Times New Roman" w:hAnsi="Times New Roman" w:cs="Times New Roman"/>
          <w:sz w:val="28"/>
          <w:szCs w:val="28"/>
        </w:rPr>
        <w:t xml:space="preserve">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645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результаты, так же как личностные и </w:t>
      </w:r>
      <w:proofErr w:type="spellStart"/>
      <w:r w:rsidRPr="0050064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00645">
        <w:rPr>
          <w:rFonts w:ascii="Times New Roman" w:hAnsi="Times New Roman" w:cs="Times New Roman"/>
          <w:b/>
          <w:sz w:val="28"/>
          <w:szCs w:val="28"/>
        </w:rPr>
        <w:t xml:space="preserve">, проявляются в разных областях культуры.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познавательной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знания по истории развития спорта и олимпийского движения, о положительном их влиянии на укрепление мира и дружбы между народами;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lastRenderedPageBreak/>
        <w:t xml:space="preserve"> знания основных направлений развития физической культуры в обществе, их целей, задач и форм организации;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нравственной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трудовой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преодолевать трудности, добросовестно выполнять учебные задания по технической и физической подготовке;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эстетической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коммуникативной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lastRenderedPageBreak/>
        <w:t xml:space="preserve"> способность интересно и доступно излагать знания о физической культуре, умело применяя соответствующие понятия и термины;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умение определять задачи занятий физическими упражнениями, включенными в содержание школьной программы, аргументировать, как их следует организовывать и проводить;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физической культуры: </w:t>
      </w:r>
    </w:p>
    <w:p w:rsidR="00A73699" w:rsidRPr="00500645" w:rsidRDefault="00A73699" w:rsidP="00500645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нарушения осанки, улучшения физической подготовленности; </w:t>
      </w:r>
    </w:p>
    <w:p w:rsidR="00A73699" w:rsidRPr="00500645" w:rsidRDefault="00A73699" w:rsidP="00500645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00645">
        <w:rPr>
          <w:rFonts w:ascii="Times New Roman" w:hAnsi="Times New Roman" w:cs="Times New Roman"/>
          <w:sz w:val="28"/>
          <w:szCs w:val="28"/>
        </w:rPr>
        <w:t xml:space="preserve"> способность составлять планы занятий с использованием физических упражнений разной педагогической направленности, регулировать величину физическойнагрузки в зависимости от задач занятий и индивидуальных особенностей организма; </w:t>
      </w:r>
    </w:p>
    <w:p w:rsidR="00256B2E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>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</w:t>
      </w:r>
      <w:r w:rsidR="002D58F0" w:rsidRPr="00500645">
        <w:rPr>
          <w:color w:val="auto"/>
          <w:sz w:val="28"/>
          <w:szCs w:val="28"/>
        </w:rPr>
        <w:t>й, ведя дневник самонаблюдения.</w:t>
      </w:r>
    </w:p>
    <w:p w:rsidR="00256B2E" w:rsidRPr="00500645" w:rsidRDefault="00256B2E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</w:p>
    <w:p w:rsidR="00256B2E" w:rsidRPr="00500645" w:rsidRDefault="00256B2E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</w:p>
    <w:p w:rsidR="00A73699" w:rsidRPr="00500645" w:rsidRDefault="00A73699" w:rsidP="00500645">
      <w:pPr>
        <w:pStyle w:val="Default"/>
        <w:ind w:left="284" w:firstLine="425"/>
        <w:jc w:val="both"/>
        <w:rPr>
          <w:b/>
          <w:bCs/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5. Содержание учебного предмета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Знания о физической культуре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История физической культуры. </w:t>
      </w:r>
      <w:r w:rsidRPr="00500645">
        <w:rPr>
          <w:color w:val="auto"/>
          <w:sz w:val="28"/>
          <w:szCs w:val="28"/>
        </w:rPr>
        <w:t xml:space="preserve">Олимпийские игры древности. Возрождение Олимпийских игр и олимпийского движения.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Характеристика видов спорта, входящих в программу Олимпийских игр.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Физическая культура в современном обществе.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Физическая культура (основные понятия)</w:t>
      </w:r>
      <w:r w:rsidRPr="00500645">
        <w:rPr>
          <w:color w:val="auto"/>
          <w:sz w:val="28"/>
          <w:szCs w:val="28"/>
        </w:rPr>
        <w:t xml:space="preserve">. Физическое развитие человека.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Физическая подготовка и ее связь с укреплением здоровья, развитием физических качеств.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Организация и планирование самостоятельных занятий по развитию физических качеств.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lastRenderedPageBreak/>
        <w:t xml:space="preserve">Техническая подготовка. Техника движений и ее основные показатели.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Всестороннее и гармоничное физическое развитие.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Адаптивная физическая культура.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Спортивная подготовка.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Здоровье и здоровый образ жизни. Допинг. Концепция честного спорта.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Профессионально-прикладная физическая подготовка.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Физическая культура человека. </w:t>
      </w:r>
      <w:r w:rsidRPr="00500645">
        <w:rPr>
          <w:color w:val="auto"/>
          <w:sz w:val="28"/>
          <w:szCs w:val="28"/>
        </w:rPr>
        <w:t xml:space="preserve">Режим дня и его основное содержание.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Заливание организма. Правила безопасности и гигиенические требования.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Влияние занятий физической культурой на формирование положительных качеств личности.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Проведение самостоятельных занятий по коррекции осанки и телосложения.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Восстановительный массаж.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Проведение банных процедур.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Первая помощь во время занятий физической культурой и спортом.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Способы двигательной (физкультурной) деятельности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Организация и проведение самостоятельных занятий физической культурой. </w:t>
      </w:r>
      <w:r w:rsidRPr="00500645">
        <w:rPr>
          <w:color w:val="auto"/>
          <w:sz w:val="28"/>
          <w:szCs w:val="28"/>
        </w:rPr>
        <w:t xml:space="preserve">Подготовка к занятиям физической культурой.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500645">
        <w:rPr>
          <w:color w:val="auto"/>
          <w:sz w:val="28"/>
          <w:szCs w:val="28"/>
        </w:rPr>
        <w:t>физкультпауз</w:t>
      </w:r>
      <w:proofErr w:type="spellEnd"/>
      <w:r w:rsidRPr="00500645">
        <w:rPr>
          <w:color w:val="auto"/>
          <w:sz w:val="28"/>
          <w:szCs w:val="28"/>
        </w:rPr>
        <w:t xml:space="preserve"> (подвижных перемен).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Планирование занятий физической подготовкой.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Проведение самостоятельных занятий прикладной физической подготовкой.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Организация досуга средствами физической культуры. </w:t>
      </w:r>
    </w:p>
    <w:p w:rsidR="007B1C1C" w:rsidRPr="00500645" w:rsidRDefault="007B1C1C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Оценка эффективности занятий физической культурой. </w:t>
      </w:r>
      <w:r w:rsidRPr="00500645">
        <w:rPr>
          <w:color w:val="auto"/>
          <w:sz w:val="28"/>
          <w:szCs w:val="28"/>
        </w:rPr>
        <w:t>Самонаблюдение и самоконтроль.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Оценка эффективности занятий физкультурно-оздоровительной деятельностью. </w:t>
      </w:r>
    </w:p>
    <w:p w:rsidR="00A73699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Оценка техники движений, способы выявления и устранения ошибок в технике выполнения упражнений (технических ошибок). </w:t>
      </w:r>
    </w:p>
    <w:p w:rsidR="00670885" w:rsidRPr="00500645" w:rsidRDefault="00A736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sz w:val="28"/>
          <w:szCs w:val="28"/>
        </w:rPr>
        <w:t>Измерение</w:t>
      </w:r>
      <w:r w:rsidR="00670885" w:rsidRPr="00500645">
        <w:rPr>
          <w:color w:val="auto"/>
          <w:sz w:val="28"/>
          <w:szCs w:val="28"/>
        </w:rPr>
        <w:t xml:space="preserve">резервов организма и состояния здоровья с помощью функциональных проб.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Физическое совершенствование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Физкультурно-оздоровительная деятельность. </w:t>
      </w:r>
      <w:r w:rsidRPr="00500645">
        <w:rPr>
          <w:color w:val="auto"/>
          <w:sz w:val="28"/>
          <w:szCs w:val="28"/>
        </w:rPr>
        <w:t xml:space="preserve">Оздоровительные формы занятий в режиме учебного дня и учебной недели.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Индивидуальные комплексы адаптивной (лечебной) и </w:t>
      </w:r>
      <w:proofErr w:type="spellStart"/>
      <w:r w:rsidRPr="00500645">
        <w:rPr>
          <w:color w:val="auto"/>
          <w:sz w:val="28"/>
          <w:szCs w:val="28"/>
        </w:rPr>
        <w:t>коррегирующей</w:t>
      </w:r>
      <w:proofErr w:type="spellEnd"/>
      <w:r w:rsidRPr="00500645">
        <w:rPr>
          <w:color w:val="auto"/>
          <w:sz w:val="28"/>
          <w:szCs w:val="28"/>
        </w:rPr>
        <w:t xml:space="preserve"> физической культуры.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Спортивно-оздоровительная деятельность с общеразвивающей направленностью. </w:t>
      </w:r>
    </w:p>
    <w:p w:rsidR="00865A71" w:rsidRPr="00500645" w:rsidRDefault="00670885" w:rsidP="00500645">
      <w:pPr>
        <w:pStyle w:val="Default"/>
        <w:ind w:left="284" w:firstLine="425"/>
        <w:jc w:val="both"/>
        <w:rPr>
          <w:b/>
          <w:bCs/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Ги</w:t>
      </w:r>
      <w:r w:rsidR="00865A71" w:rsidRPr="00500645">
        <w:rPr>
          <w:b/>
          <w:bCs/>
          <w:color w:val="auto"/>
          <w:sz w:val="28"/>
          <w:szCs w:val="28"/>
        </w:rPr>
        <w:t>мн</w:t>
      </w:r>
      <w:r w:rsidR="00731799" w:rsidRPr="00500645">
        <w:rPr>
          <w:b/>
          <w:bCs/>
          <w:color w:val="auto"/>
          <w:sz w:val="28"/>
          <w:szCs w:val="28"/>
        </w:rPr>
        <w:t>астика с основами акробатики- 14</w:t>
      </w:r>
      <w:r w:rsidR="00865A71" w:rsidRPr="00500645">
        <w:rPr>
          <w:b/>
          <w:bCs/>
          <w:color w:val="auto"/>
          <w:sz w:val="28"/>
          <w:szCs w:val="28"/>
        </w:rPr>
        <w:t xml:space="preserve"> часов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Организующие команды и приемы.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Акробатические упражнения и комбинации.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Опорные прыжки.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Упражнения и комбинации на гимнастическом бревне (девочки).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lastRenderedPageBreak/>
        <w:t xml:space="preserve">Упражнения и комбинации на гимнастической перекладине (мальчики). </w:t>
      </w:r>
    </w:p>
    <w:p w:rsidR="00865A71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Легкая атлетика</w:t>
      </w:r>
      <w:r w:rsidR="00731799" w:rsidRPr="00500645">
        <w:rPr>
          <w:b/>
          <w:color w:val="auto"/>
          <w:sz w:val="28"/>
          <w:szCs w:val="28"/>
        </w:rPr>
        <w:t>-18</w:t>
      </w:r>
      <w:r w:rsidR="00865A71" w:rsidRPr="00500645">
        <w:rPr>
          <w:b/>
          <w:color w:val="auto"/>
          <w:sz w:val="28"/>
          <w:szCs w:val="28"/>
        </w:rPr>
        <w:t xml:space="preserve"> часов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 Беговые упражнения.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Прыжковые упражнения.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Метание малого мяча. </w:t>
      </w:r>
    </w:p>
    <w:p w:rsidR="00670885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Спортивные игры- 2</w:t>
      </w:r>
      <w:r w:rsidR="00865A71" w:rsidRPr="00500645">
        <w:rPr>
          <w:b/>
          <w:bCs/>
          <w:color w:val="auto"/>
          <w:sz w:val="28"/>
          <w:szCs w:val="28"/>
        </w:rPr>
        <w:t>8 часов(</w:t>
      </w:r>
      <w:r w:rsidR="00670885" w:rsidRPr="00500645">
        <w:rPr>
          <w:color w:val="auto"/>
          <w:sz w:val="28"/>
          <w:szCs w:val="28"/>
        </w:rPr>
        <w:t>волейбол, баскетбол, пионербол</w:t>
      </w:r>
      <w:r w:rsidR="00865A71" w:rsidRPr="00500645">
        <w:rPr>
          <w:color w:val="auto"/>
          <w:sz w:val="28"/>
          <w:szCs w:val="28"/>
        </w:rPr>
        <w:t>)</w:t>
      </w:r>
      <w:r w:rsidR="00670885" w:rsidRPr="00500645">
        <w:rPr>
          <w:color w:val="auto"/>
          <w:sz w:val="28"/>
          <w:szCs w:val="28"/>
        </w:rPr>
        <w:t xml:space="preserve">. </w:t>
      </w:r>
    </w:p>
    <w:p w:rsidR="00670885" w:rsidRPr="00500645" w:rsidRDefault="00670885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>Гимнастика с основами акробатики</w:t>
      </w:r>
      <w:r w:rsidR="00336664" w:rsidRPr="00336664">
        <w:rPr>
          <w:b/>
          <w:bCs/>
          <w:color w:val="auto"/>
          <w:sz w:val="28"/>
          <w:szCs w:val="28"/>
        </w:rPr>
        <w:t>-12</w:t>
      </w:r>
      <w:r w:rsidR="00336664">
        <w:rPr>
          <w:b/>
          <w:bCs/>
          <w:color w:val="auto"/>
          <w:sz w:val="28"/>
          <w:szCs w:val="28"/>
        </w:rPr>
        <w:t xml:space="preserve"> часов</w:t>
      </w:r>
      <w:r w:rsidRPr="00500645">
        <w:rPr>
          <w:color w:val="auto"/>
          <w:sz w:val="28"/>
          <w:szCs w:val="28"/>
        </w:rPr>
        <w:t xml:space="preserve">. Развитие гибкости, координации движений, силы, выносливости. </w:t>
      </w:r>
    </w:p>
    <w:p w:rsidR="00670885" w:rsidRPr="00500645" w:rsidRDefault="00336664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336664">
        <w:rPr>
          <w:b/>
          <w:sz w:val="28"/>
          <w:szCs w:val="28"/>
        </w:rPr>
        <w:t>Кроссовая подготовка</w:t>
      </w:r>
      <w:r>
        <w:rPr>
          <w:b/>
          <w:sz w:val="28"/>
          <w:szCs w:val="28"/>
        </w:rPr>
        <w:t>-12 часов</w:t>
      </w:r>
      <w:r w:rsidR="00670885" w:rsidRPr="00336664">
        <w:rPr>
          <w:b/>
          <w:bCs/>
          <w:color w:val="auto"/>
          <w:sz w:val="28"/>
          <w:szCs w:val="28"/>
        </w:rPr>
        <w:t>.</w:t>
      </w:r>
      <w:r w:rsidR="00670885" w:rsidRPr="00500645">
        <w:rPr>
          <w:color w:val="auto"/>
          <w:sz w:val="28"/>
          <w:szCs w:val="28"/>
        </w:rPr>
        <w:t xml:space="preserve">Развитие выносливости, силы, быстроты, координации движений. </w:t>
      </w:r>
    </w:p>
    <w:p w:rsidR="00D4708D" w:rsidRPr="00CE5F11" w:rsidRDefault="00D4708D" w:rsidP="00CE5F11">
      <w:pPr>
        <w:ind w:firstLine="6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5F11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CE5F11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100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35"/>
        <w:gridCol w:w="1559"/>
        <w:gridCol w:w="1560"/>
        <w:gridCol w:w="1701"/>
        <w:gridCol w:w="1842"/>
        <w:gridCol w:w="851"/>
        <w:gridCol w:w="1276"/>
      </w:tblGrid>
      <w:tr w:rsidR="00D4708D" w:rsidRPr="00CE5F11" w:rsidTr="00C65ED9">
        <w:tc>
          <w:tcPr>
            <w:tcW w:w="1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2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</w:t>
            </w:r>
          </w:p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D4708D" w:rsidRPr="00CE5F11" w:rsidTr="00C65ED9">
        <w:tc>
          <w:tcPr>
            <w:tcW w:w="12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Метапредмет-ные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84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4708D" w:rsidRPr="00CE5F11" w:rsidRDefault="00D4708D" w:rsidP="00CE5F11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F11" w:rsidRPr="00CE5F11" w:rsidTr="00C65ED9">
        <w:tc>
          <w:tcPr>
            <w:tcW w:w="1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uppressLineNumber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5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E5F11">
              <w:rPr>
                <w:rFonts w:ascii="Times New Roman" w:hAnsi="Times New Roman" w:cs="Times New Roman"/>
                <w:sz w:val="24"/>
                <w:szCs w:val="24"/>
              </w:rPr>
              <w:t>. Гимнастика с элементами акробатики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физической культуры как средства организации и активного ведения здорового образа жизни, профилактики вредных привычек и </w:t>
            </w:r>
            <w:proofErr w:type="spellStart"/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(отклоняющегося от норм) поведения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характерные ошибки в технике выполнения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tabs>
                <w:tab w:val="left" w:pos="606"/>
              </w:tabs>
              <w:spacing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нормативы по физической подготовке</w:t>
            </w: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</w:t>
            </w:r>
          </w:p>
        </w:tc>
      </w:tr>
      <w:tr w:rsidR="00CE5F11" w:rsidRPr="00CE5F11" w:rsidTr="00C65ED9">
        <w:tc>
          <w:tcPr>
            <w:tcW w:w="1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hAnsi="Times New Roman" w:cs="Times New Roman"/>
                <w:sz w:val="24"/>
                <w:szCs w:val="24"/>
              </w:rPr>
              <w:t>2.Легкая атлетика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служить Отечеству и защищать его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</w:t>
            </w: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позиции других людей и эффективно разрешать конфликты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Научатся соблюдать правила безопасного поведения на занятиях физической культурой, использовать </w:t>
            </w: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и умения в практической деятельности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указания учителя. Строго соблюдать правила техники безопасности</w:t>
            </w: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Инструкции, памятки, журнал по технике безопа</w:t>
            </w: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сности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</w:p>
        </w:tc>
      </w:tr>
      <w:tr w:rsidR="00CE5F11" w:rsidRPr="00CE5F11" w:rsidTr="00C65ED9">
        <w:tc>
          <w:tcPr>
            <w:tcW w:w="1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Спортивные игры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pStyle w:val="Default"/>
              <w:spacing w:after="47"/>
              <w:rPr>
                <w:rFonts w:eastAsia="Times New Roman"/>
                <w:color w:val="auto"/>
              </w:rPr>
            </w:pPr>
            <w:r w:rsidRPr="00CE5F11">
              <w:rPr>
                <w:rFonts w:eastAsia="Times New Roman"/>
                <w:color w:val="auto"/>
              </w:rPr>
              <w:t xml:space="preserve">Знание истории физической культуры своего народа, своего края как части наследия народов России и человечества </w:t>
            </w: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 стойками игрока, перемещениями и остановками.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приёмы игры в футбол, волейбол, баскетбол в условиях учебной и игровой деятельности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Щиты баскетбольные, мячи баскетбольные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</w:t>
            </w:r>
          </w:p>
        </w:tc>
      </w:tr>
      <w:tr w:rsidR="00CE5F11" w:rsidRPr="00CE5F11" w:rsidTr="00C65ED9">
        <w:tc>
          <w:tcPr>
            <w:tcW w:w="12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hAnsi="Times New Roman" w:cs="Times New Roman"/>
                <w:sz w:val="24"/>
                <w:szCs w:val="24"/>
              </w:rPr>
              <w:t>4.Кроссовая подготовка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pStyle w:val="Default"/>
              <w:spacing w:after="47"/>
              <w:rPr>
                <w:rFonts w:eastAsia="Times New Roman"/>
                <w:color w:val="auto"/>
              </w:rPr>
            </w:pPr>
            <w:r w:rsidRPr="00CE5F11">
              <w:rPr>
                <w:rFonts w:eastAsia="Times New Roman"/>
                <w:color w:val="auto"/>
              </w:rPr>
              <w:t>Воспитание росс</w:t>
            </w:r>
            <w:r>
              <w:rPr>
                <w:color w:val="auto"/>
              </w:rPr>
              <w:t>ийской гражданской идентичности</w:t>
            </w:r>
            <w:r w:rsidRPr="00CE5F11">
              <w:rPr>
                <w:rFonts w:eastAsia="Times New Roman"/>
                <w:color w:val="auto"/>
              </w:rPr>
              <w:t xml:space="preserve"> патриотизма, любви и уважения к Отечеству, чувства гордости за свою Родину, прошлое и настоящее многонационального народа России</w:t>
            </w:r>
          </w:p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характерные ошибки в технике выполнения беговых упражнений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</w:t>
            </w: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ботоспособности в процессе трудовой и учебной деятельности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Флажки разметочные, лента финишная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5F11" w:rsidRPr="00CE5F11" w:rsidRDefault="00CE5F11" w:rsidP="00CE5F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F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</w:t>
            </w:r>
          </w:p>
        </w:tc>
      </w:tr>
    </w:tbl>
    <w:p w:rsidR="00D4708D" w:rsidRDefault="00D4708D" w:rsidP="005006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08D" w:rsidRDefault="00D4708D" w:rsidP="005006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5A71" w:rsidRPr="00B65E0E" w:rsidRDefault="00670885" w:rsidP="00B65E0E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A71">
        <w:rPr>
          <w:rFonts w:ascii="Times New Roman" w:hAnsi="Times New Roman" w:cs="Times New Roman"/>
          <w:b/>
          <w:bCs/>
          <w:sz w:val="28"/>
          <w:szCs w:val="28"/>
        </w:rPr>
        <w:t xml:space="preserve">Основы знаний о физической культуре, умения и навыки; приемы закаливания, способы </w:t>
      </w:r>
      <w:proofErr w:type="spellStart"/>
      <w:r w:rsidRPr="00865A71">
        <w:rPr>
          <w:rFonts w:ascii="Times New Roman" w:hAnsi="Times New Roman" w:cs="Times New Roman"/>
          <w:b/>
          <w:bCs/>
          <w:sz w:val="28"/>
          <w:szCs w:val="28"/>
        </w:rPr>
        <w:t>саморегуляции</w:t>
      </w:r>
      <w:proofErr w:type="spellEnd"/>
      <w:r w:rsidRPr="00865A71">
        <w:rPr>
          <w:rFonts w:ascii="Times New Roman" w:hAnsi="Times New Roman" w:cs="Times New Roman"/>
          <w:b/>
          <w:bCs/>
          <w:sz w:val="28"/>
          <w:szCs w:val="28"/>
        </w:rPr>
        <w:t xml:space="preserve"> и самоконтроля. </w:t>
      </w:r>
    </w:p>
    <w:p w:rsidR="00731799" w:rsidRPr="00500645" w:rsidRDefault="00731799" w:rsidP="00500645">
      <w:pPr>
        <w:spacing w:line="24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1.1. Естественные основы.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 6 классы. </w:t>
      </w:r>
      <w:r w:rsidRPr="00500645">
        <w:rPr>
          <w:color w:val="auto"/>
          <w:sz w:val="28"/>
          <w:szCs w:val="28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7-8 классы. </w:t>
      </w:r>
      <w:r w:rsidRPr="00500645">
        <w:rPr>
          <w:color w:val="auto"/>
          <w:sz w:val="28"/>
          <w:szCs w:val="28"/>
        </w:rPr>
        <w:t xml:space="preserve"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9 класс. </w:t>
      </w:r>
      <w:r w:rsidRPr="00500645">
        <w:rPr>
          <w:color w:val="auto"/>
          <w:sz w:val="28"/>
          <w:szCs w:val="28"/>
        </w:rPr>
        <w:t xml:space="preserve"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Планирование и контроль индивидуальных физических нагрузок в процессе самостоятельных занятий физическими упражнениями.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1.2. </w:t>
      </w:r>
      <w:r w:rsidRPr="00500645">
        <w:rPr>
          <w:b/>
          <w:bCs/>
          <w:color w:val="auto"/>
          <w:sz w:val="28"/>
          <w:szCs w:val="28"/>
        </w:rPr>
        <w:t xml:space="preserve">Социально-психологические основы.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5-6 классы. </w:t>
      </w:r>
      <w:r w:rsidRPr="00500645">
        <w:rPr>
          <w:color w:val="auto"/>
          <w:sz w:val="28"/>
          <w:szCs w:val="28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контроля за функциональным состоянием организма.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7-8 классы. </w:t>
      </w:r>
      <w:r w:rsidRPr="00500645">
        <w:rPr>
          <w:color w:val="auto"/>
          <w:sz w:val="28"/>
          <w:szCs w:val="28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личностью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контроля за функциональным состоянием организма и физической подготовленностью.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9 класс. </w:t>
      </w:r>
      <w:r w:rsidRPr="00500645">
        <w:rPr>
          <w:color w:val="auto"/>
          <w:sz w:val="28"/>
          <w:szCs w:val="28"/>
        </w:rPr>
        <w:t xml:space="preserve">Анализ техники физических упражнений, их освоение и выполнение но показу, объяснению и описанию. Выполнение </w:t>
      </w:r>
      <w:proofErr w:type="spellStart"/>
      <w:r w:rsidRPr="00500645">
        <w:rPr>
          <w:color w:val="auto"/>
          <w:sz w:val="28"/>
          <w:szCs w:val="28"/>
        </w:rPr>
        <w:t>общеподготовительных</w:t>
      </w:r>
      <w:proofErr w:type="spellEnd"/>
      <w:r w:rsidRPr="00500645">
        <w:rPr>
          <w:color w:val="auto"/>
          <w:sz w:val="28"/>
          <w:szCs w:val="28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Комплексы физических упражнений для </w:t>
      </w:r>
      <w:r w:rsidRPr="00500645">
        <w:rPr>
          <w:color w:val="auto"/>
          <w:sz w:val="28"/>
          <w:szCs w:val="28"/>
        </w:rPr>
        <w:lastRenderedPageBreak/>
        <w:t xml:space="preserve">развития физических способностей и тестирования уровня двигательной подготовленности.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1.3. Культурно-исторические основы.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5-6 классы. </w:t>
      </w:r>
      <w:r w:rsidRPr="00500645">
        <w:rPr>
          <w:color w:val="auto"/>
          <w:sz w:val="28"/>
          <w:szCs w:val="28"/>
        </w:rPr>
        <w:t xml:space="preserve">Основы истории возникновения и развития Олимпийского движения, физической культуры и отечественного спорта.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>7-</w:t>
      </w:r>
      <w:r w:rsidRPr="00500645">
        <w:rPr>
          <w:i/>
          <w:iCs/>
          <w:color w:val="auto"/>
          <w:sz w:val="28"/>
          <w:szCs w:val="28"/>
        </w:rPr>
        <w:t xml:space="preserve">8 классы. </w:t>
      </w:r>
      <w:r w:rsidRPr="00500645">
        <w:rPr>
          <w:color w:val="auto"/>
          <w:sz w:val="28"/>
          <w:szCs w:val="28"/>
        </w:rPr>
        <w:t xml:space="preserve">Физическая культура и ее значение в формирование здорового образа жизни современного человека.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9 класс. </w:t>
      </w:r>
      <w:r w:rsidRPr="00500645">
        <w:rPr>
          <w:color w:val="auto"/>
          <w:sz w:val="28"/>
          <w:szCs w:val="28"/>
        </w:rPr>
        <w:t xml:space="preserve">Изложение взглядов и отношений к физической культуре, к ее материальным и духовным ценностям.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1.4. Приемы закаливания.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5-6 классы. </w:t>
      </w:r>
      <w:r w:rsidRPr="00500645">
        <w:rPr>
          <w:color w:val="auto"/>
          <w:sz w:val="28"/>
          <w:szCs w:val="28"/>
        </w:rPr>
        <w:t xml:space="preserve">Воздушные ванны </w:t>
      </w:r>
      <w:r w:rsidRPr="00500645">
        <w:rPr>
          <w:i/>
          <w:iCs/>
          <w:color w:val="auto"/>
          <w:sz w:val="28"/>
          <w:szCs w:val="28"/>
        </w:rPr>
        <w:t xml:space="preserve">(теплые, безразличные, прохладные, холодные, очень холодные). </w:t>
      </w:r>
      <w:r w:rsidRPr="00500645">
        <w:rPr>
          <w:color w:val="auto"/>
          <w:sz w:val="28"/>
          <w:szCs w:val="28"/>
        </w:rPr>
        <w:t xml:space="preserve">Солнечные ванны </w:t>
      </w:r>
      <w:r w:rsidRPr="00500645">
        <w:rPr>
          <w:i/>
          <w:iCs/>
          <w:color w:val="auto"/>
          <w:sz w:val="28"/>
          <w:szCs w:val="28"/>
        </w:rPr>
        <w:t xml:space="preserve">(правила, дозировка).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7-8 классы. </w:t>
      </w:r>
      <w:r w:rsidRPr="00500645">
        <w:rPr>
          <w:color w:val="auto"/>
          <w:sz w:val="28"/>
          <w:szCs w:val="28"/>
        </w:rPr>
        <w:t xml:space="preserve">Водные процедуры </w:t>
      </w:r>
      <w:r w:rsidRPr="00500645">
        <w:rPr>
          <w:i/>
          <w:iCs/>
          <w:color w:val="auto"/>
          <w:sz w:val="28"/>
          <w:szCs w:val="28"/>
        </w:rPr>
        <w:t xml:space="preserve">(обтирание, душ), </w:t>
      </w:r>
      <w:r w:rsidRPr="00500645">
        <w:rPr>
          <w:color w:val="auto"/>
          <w:sz w:val="28"/>
          <w:szCs w:val="28"/>
        </w:rPr>
        <w:t xml:space="preserve">купание в открытых водоемах. </w:t>
      </w:r>
      <w:r w:rsidRPr="00500645">
        <w:rPr>
          <w:i/>
          <w:iCs/>
          <w:color w:val="auto"/>
          <w:sz w:val="28"/>
          <w:szCs w:val="28"/>
        </w:rPr>
        <w:t xml:space="preserve">9 класс. </w:t>
      </w:r>
      <w:r w:rsidRPr="00500645">
        <w:rPr>
          <w:color w:val="auto"/>
          <w:sz w:val="28"/>
          <w:szCs w:val="28"/>
        </w:rPr>
        <w:t xml:space="preserve">Пользование баней.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1.5. Подвижные игры.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Волейбол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 9 классы. </w:t>
      </w:r>
      <w:r w:rsidRPr="00500645">
        <w:rPr>
          <w:color w:val="auto"/>
          <w:sz w:val="28"/>
          <w:szCs w:val="28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Баскетбол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5-9 классы. </w:t>
      </w:r>
      <w:r w:rsidRPr="00500645">
        <w:rPr>
          <w:color w:val="auto"/>
          <w:sz w:val="28"/>
          <w:szCs w:val="28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1.6. Гимнастика с элементами акробатики.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5-7 классы. </w:t>
      </w:r>
      <w:r w:rsidRPr="00500645">
        <w:rPr>
          <w:color w:val="auto"/>
          <w:sz w:val="28"/>
          <w:szCs w:val="28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color w:val="auto"/>
          <w:sz w:val="28"/>
          <w:szCs w:val="28"/>
        </w:rPr>
        <w:t xml:space="preserve">гимнастических упражнений.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8-9 классы. </w:t>
      </w:r>
      <w:r w:rsidRPr="00500645">
        <w:rPr>
          <w:color w:val="auto"/>
          <w:sz w:val="28"/>
          <w:szCs w:val="2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500645">
        <w:rPr>
          <w:color w:val="auto"/>
          <w:sz w:val="28"/>
          <w:szCs w:val="28"/>
        </w:rPr>
        <w:t>самостраховка</w:t>
      </w:r>
      <w:proofErr w:type="spellEnd"/>
      <w:r w:rsidRPr="00500645">
        <w:rPr>
          <w:color w:val="auto"/>
          <w:sz w:val="28"/>
          <w:szCs w:val="28"/>
        </w:rPr>
        <w:t xml:space="preserve"> во время занятий. Техника безопасности во время занятий.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1.7. Легкоатлетические упражнения.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5-9 классы. </w:t>
      </w:r>
      <w:r w:rsidRPr="00500645">
        <w:rPr>
          <w:color w:val="auto"/>
          <w:sz w:val="28"/>
          <w:szCs w:val="28"/>
        </w:rPr>
        <w:t xml:space="preserve"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</w:t>
      </w:r>
    </w:p>
    <w:p w:rsidR="00731799" w:rsidRPr="00500645" w:rsidRDefault="00731799" w:rsidP="00500645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b/>
          <w:bCs/>
          <w:color w:val="auto"/>
          <w:sz w:val="28"/>
          <w:szCs w:val="28"/>
        </w:rPr>
        <w:t xml:space="preserve">1.8. Кроссовая подготовка. </w:t>
      </w:r>
    </w:p>
    <w:p w:rsidR="00500645" w:rsidRPr="00336664" w:rsidRDefault="00731799" w:rsidP="00336664">
      <w:pPr>
        <w:pStyle w:val="Default"/>
        <w:ind w:left="284" w:firstLine="425"/>
        <w:jc w:val="both"/>
        <w:rPr>
          <w:color w:val="auto"/>
          <w:sz w:val="28"/>
          <w:szCs w:val="28"/>
        </w:rPr>
      </w:pPr>
      <w:r w:rsidRPr="00500645">
        <w:rPr>
          <w:i/>
          <w:iCs/>
          <w:color w:val="auto"/>
          <w:sz w:val="28"/>
          <w:szCs w:val="28"/>
        </w:rPr>
        <w:t xml:space="preserve">5-9 классы. </w:t>
      </w:r>
      <w:r w:rsidRPr="00500645">
        <w:rPr>
          <w:color w:val="auto"/>
          <w:sz w:val="28"/>
          <w:szCs w:val="28"/>
        </w:rPr>
        <w:t>Правила и организация проведения соревнований по кроссу. Техника безопасности при проведении соревнований</w:t>
      </w:r>
      <w:r w:rsidR="00336664">
        <w:rPr>
          <w:color w:val="auto"/>
          <w:sz w:val="28"/>
          <w:szCs w:val="28"/>
        </w:rPr>
        <w:t xml:space="preserve"> и занятий. Помощь в судействе.</w:t>
      </w:r>
    </w:p>
    <w:p w:rsidR="00500645" w:rsidRPr="00500645" w:rsidRDefault="00500645" w:rsidP="00500645">
      <w:pPr>
        <w:spacing w:line="24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799" w:rsidRDefault="00731799" w:rsidP="00BE135C">
      <w:pPr>
        <w:spacing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885" w:rsidRPr="000E3D34" w:rsidRDefault="00670885" w:rsidP="00BE135C">
      <w:pPr>
        <w:spacing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D34">
        <w:rPr>
          <w:rFonts w:ascii="Times New Roman" w:hAnsi="Times New Roman" w:cs="Times New Roman"/>
          <w:b/>
          <w:sz w:val="28"/>
          <w:szCs w:val="28"/>
        </w:rPr>
        <w:lastRenderedPageBreak/>
        <w:t>Учащиеся должны уметь демонстрировать: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9"/>
        <w:gridCol w:w="3645"/>
        <w:gridCol w:w="1852"/>
        <w:gridCol w:w="1656"/>
      </w:tblGrid>
      <w:tr w:rsidR="00670885" w:rsidRPr="000E3D34" w:rsidTr="000E3D34">
        <w:trPr>
          <w:trHeight w:val="1122"/>
        </w:trPr>
        <w:tc>
          <w:tcPr>
            <w:tcW w:w="2491" w:type="dxa"/>
          </w:tcPr>
          <w:p w:rsidR="00670885" w:rsidRPr="000E3D34" w:rsidRDefault="00670885" w:rsidP="00BE135C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способности</w:t>
            </w:r>
          </w:p>
        </w:tc>
        <w:tc>
          <w:tcPr>
            <w:tcW w:w="4520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упражнения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</w:tr>
      <w:tr w:rsidR="00670885" w:rsidRPr="000E3D34" w:rsidTr="00BC47D9">
        <w:trPr>
          <w:trHeight w:val="708"/>
        </w:trPr>
        <w:tc>
          <w:tcPr>
            <w:tcW w:w="2491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60м с высокого старта с опорой на руку, с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</w:tr>
      <w:tr w:rsidR="00670885" w:rsidRPr="000E3D34" w:rsidTr="00BC47D9">
        <w:trPr>
          <w:trHeight w:val="445"/>
        </w:trPr>
        <w:tc>
          <w:tcPr>
            <w:tcW w:w="2491" w:type="dxa"/>
            <w:vMerge w:val="restart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670885" w:rsidRPr="000E3D34" w:rsidTr="00BC47D9">
        <w:trPr>
          <w:trHeight w:val="121"/>
        </w:trPr>
        <w:tc>
          <w:tcPr>
            <w:tcW w:w="2491" w:type="dxa"/>
            <w:vMerge/>
          </w:tcPr>
          <w:p w:rsidR="00670885" w:rsidRPr="000E3D34" w:rsidRDefault="00670885" w:rsidP="000E3D34">
            <w:pPr>
              <w:spacing w:line="240" w:lineRule="auto"/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0" w:type="dxa"/>
          </w:tcPr>
          <w:p w:rsidR="00670885" w:rsidRPr="000E3D34" w:rsidRDefault="008A74FB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Лазание по канату на расстояние 6 м, с.</w:t>
            </w:r>
          </w:p>
        </w:tc>
        <w:tc>
          <w:tcPr>
            <w:tcW w:w="1852" w:type="dxa"/>
          </w:tcPr>
          <w:p w:rsidR="00670885" w:rsidRPr="000E3D34" w:rsidRDefault="008A74FB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3" w:type="dxa"/>
          </w:tcPr>
          <w:p w:rsidR="00670885" w:rsidRPr="000E3D34" w:rsidRDefault="008A74FB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0885" w:rsidRPr="000E3D34" w:rsidTr="00BC47D9">
        <w:trPr>
          <w:trHeight w:val="121"/>
        </w:trPr>
        <w:tc>
          <w:tcPr>
            <w:tcW w:w="2491" w:type="dxa"/>
            <w:vMerge/>
          </w:tcPr>
          <w:p w:rsidR="00670885" w:rsidRPr="000E3D34" w:rsidRDefault="00670885" w:rsidP="000E3D34">
            <w:pPr>
              <w:spacing w:line="240" w:lineRule="auto"/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лёжа на спине руки за головой, кол-во раз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70885" w:rsidRPr="000E3D34" w:rsidTr="00BC47D9">
        <w:trPr>
          <w:trHeight w:val="435"/>
        </w:trPr>
        <w:tc>
          <w:tcPr>
            <w:tcW w:w="2491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2000м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8.50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10.20</w:t>
            </w:r>
          </w:p>
        </w:tc>
      </w:tr>
      <w:tr w:rsidR="00670885" w:rsidRPr="000E3D34" w:rsidTr="00BC47D9">
        <w:trPr>
          <w:trHeight w:val="718"/>
        </w:trPr>
        <w:tc>
          <w:tcPr>
            <w:tcW w:w="2491" w:type="dxa"/>
            <w:vMerge w:val="restart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К координации</w:t>
            </w: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Последовательное выполнение пяти кувырков, с</w:t>
            </w:r>
            <w:r w:rsidR="00BE135C" w:rsidRPr="000E3D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2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</w:p>
        </w:tc>
        <w:tc>
          <w:tcPr>
            <w:tcW w:w="1703" w:type="dxa"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14.0</w:t>
            </w:r>
          </w:p>
        </w:tc>
      </w:tr>
      <w:tr w:rsidR="00670885" w:rsidRPr="000E3D34" w:rsidTr="00BC47D9">
        <w:trPr>
          <w:trHeight w:val="121"/>
        </w:trPr>
        <w:tc>
          <w:tcPr>
            <w:tcW w:w="2491" w:type="dxa"/>
            <w:vMerge/>
          </w:tcPr>
          <w:p w:rsidR="00670885" w:rsidRPr="000E3D34" w:rsidRDefault="00670885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0" w:type="dxa"/>
          </w:tcPr>
          <w:p w:rsidR="00670885" w:rsidRPr="000E3D34" w:rsidRDefault="00670885" w:rsidP="000E3D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Броски малого мяча в стандартную мишень, м</w:t>
            </w:r>
            <w:r w:rsidR="00BE135C" w:rsidRPr="000E3D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2" w:type="dxa"/>
          </w:tcPr>
          <w:p w:rsidR="00670885" w:rsidRPr="000E3D34" w:rsidRDefault="008A74FB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70885" w:rsidRPr="000E3D3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  <w:tc>
          <w:tcPr>
            <w:tcW w:w="1703" w:type="dxa"/>
          </w:tcPr>
          <w:p w:rsidR="00670885" w:rsidRPr="000E3D34" w:rsidRDefault="008A74FB" w:rsidP="00BE135C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0885" w:rsidRPr="000E3D3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</w:tr>
    </w:tbl>
    <w:p w:rsidR="00670885" w:rsidRPr="000E3D34" w:rsidRDefault="00670885" w:rsidP="00B9108C">
      <w:pPr>
        <w:pStyle w:val="Default"/>
        <w:ind w:left="284" w:firstLine="425"/>
        <w:jc w:val="both"/>
        <w:rPr>
          <w:color w:val="auto"/>
          <w:sz w:val="28"/>
          <w:szCs w:val="28"/>
        </w:rPr>
      </w:pPr>
    </w:p>
    <w:p w:rsidR="00670885" w:rsidRPr="000E3D34" w:rsidRDefault="00670885" w:rsidP="00B9108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670885" w:rsidRPr="000E3D34" w:rsidSect="0069736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lastRenderedPageBreak/>
        <w:t>Требования к зачету: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t>5 класс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959" w:type="dxa"/>
        <w:tblLook w:val="04A0"/>
      </w:tblPr>
      <w:tblGrid>
        <w:gridCol w:w="5812"/>
        <w:gridCol w:w="3747"/>
        <w:gridCol w:w="4332"/>
      </w:tblGrid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Девочки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5,1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5,2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10,2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10,3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 мин 30 с.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Челночный бег 3x10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8,6 с.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8,9 с.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180 см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175 см</w:t>
            </w:r>
          </w:p>
        </w:tc>
      </w:tr>
      <w:tr w:rsidR="00731799" w:rsidRPr="000E3D34" w:rsidTr="00C65ED9">
        <w:trPr>
          <w:trHeight w:val="739"/>
        </w:trPr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33 раза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30 раза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Подтягивание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Мальчики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— из виса на высокой перекладине. 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Девочки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6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16 раз</w:t>
            </w:r>
          </w:p>
        </w:tc>
      </w:tr>
    </w:tbl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t>6 класс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959" w:type="dxa"/>
        <w:tblLook w:val="04A0"/>
      </w:tblPr>
      <w:tblGrid>
        <w:gridCol w:w="5812"/>
        <w:gridCol w:w="3747"/>
        <w:gridCol w:w="4332"/>
      </w:tblGrid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Девочки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5,0 с.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. 5,1 с.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9,8 с.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10,0 с.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4, 30 сек.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4,40 сек.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Челночный бег 3x10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8,8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8,8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185 см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185 см</w:t>
            </w:r>
          </w:p>
        </w:tc>
      </w:tr>
      <w:tr w:rsidR="00731799" w:rsidRPr="000E3D34" w:rsidTr="00C65ED9">
        <w:trPr>
          <w:trHeight w:val="739"/>
        </w:trPr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35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32 раза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Подтягивание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Мальчики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— из виса на высокой перекладине. 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Девочки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7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16 раз</w:t>
            </w:r>
          </w:p>
        </w:tc>
      </w:tr>
    </w:tbl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lastRenderedPageBreak/>
        <w:t>7 класс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959" w:type="dxa"/>
        <w:tblLook w:val="04A0"/>
      </w:tblPr>
      <w:tblGrid>
        <w:gridCol w:w="5812"/>
        <w:gridCol w:w="3747"/>
        <w:gridCol w:w="4332"/>
      </w:tblGrid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Девочки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4,9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5,0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9,4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9,8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 мин 20с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 мин 40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Челночный бег 3x10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8,3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8,7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190 см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185 см</w:t>
            </w:r>
          </w:p>
        </w:tc>
      </w:tr>
      <w:tr w:rsidR="00731799" w:rsidRPr="000E3D34" w:rsidTr="00C65ED9">
        <w:trPr>
          <w:trHeight w:val="739"/>
        </w:trPr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35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33 раз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Подтягивание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Мальчики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— из виса на высокой перекладине. 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Девочки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32 раза</w:t>
            </w:r>
          </w:p>
        </w:tc>
      </w:tr>
    </w:tbl>
    <w:p w:rsidR="00731799" w:rsidRPr="000E3D34" w:rsidRDefault="00731799" w:rsidP="0073179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t>8 класс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959" w:type="dxa"/>
        <w:tblLook w:val="04A0"/>
      </w:tblPr>
      <w:tblGrid>
        <w:gridCol w:w="5812"/>
        <w:gridCol w:w="3747"/>
        <w:gridCol w:w="4332"/>
      </w:tblGrid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Девочки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4,8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5,0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9,0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9,7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Бег 1000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 мин 15с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 мин 35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Челночный бег 3x10 м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8,0 с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8,6 с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200 см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185 см</w:t>
            </w:r>
          </w:p>
        </w:tc>
      </w:tr>
      <w:tr w:rsidR="00731799" w:rsidRPr="000E3D34" w:rsidTr="00C65ED9">
        <w:trPr>
          <w:trHeight w:val="739"/>
        </w:trPr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39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36 раз</w:t>
            </w:r>
          </w:p>
        </w:tc>
      </w:tr>
      <w:tr w:rsidR="00731799" w:rsidRPr="000E3D34" w:rsidTr="00C65ED9">
        <w:tc>
          <w:tcPr>
            <w:tcW w:w="58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Подтягивание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Мальчики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— из виса на высокой перекладине. </w:t>
            </w:r>
            <w:r w:rsidRPr="000E3D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Девочки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9 раз</w:t>
            </w:r>
          </w:p>
        </w:tc>
        <w:tc>
          <w:tcPr>
            <w:tcW w:w="4332" w:type="dxa"/>
          </w:tcPr>
          <w:p w:rsidR="00731799" w:rsidRPr="000E3D34" w:rsidRDefault="00731799" w:rsidP="00C65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39 раза</w:t>
            </w:r>
          </w:p>
        </w:tc>
      </w:tr>
    </w:tbl>
    <w:p w:rsidR="00731799" w:rsidRPr="000E3D34" w:rsidRDefault="00731799" w:rsidP="0073179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E3D34">
        <w:rPr>
          <w:rFonts w:ascii="Times New Roman" w:hAnsi="Times New Roman"/>
          <w:b/>
          <w:sz w:val="28"/>
          <w:szCs w:val="28"/>
        </w:rPr>
        <w:lastRenderedPageBreak/>
        <w:t>9 класс</w:t>
      </w:r>
    </w:p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Ind w:w="534" w:type="dxa"/>
        <w:tblLook w:val="04A0"/>
      </w:tblPr>
      <w:tblGrid>
        <w:gridCol w:w="3410"/>
        <w:gridCol w:w="4653"/>
        <w:gridCol w:w="3969"/>
        <w:gridCol w:w="3212"/>
      </w:tblGrid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Физические способности</w:t>
            </w: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Физические упражнения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Девочки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Скоростные</w:t>
            </w: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Бег 60м. (с)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К выносливости</w:t>
            </w: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Кроссовый бег на 2км. (мин.с)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8.50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10.20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Передвижение на лыжах на 2км. (мин.с)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16.30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21.0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b/>
                <w:bCs/>
                <w:sz w:val="28"/>
                <w:szCs w:val="28"/>
              </w:rPr>
              <w:t>К координации</w:t>
            </w: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Последовательное выполнение пяти кувырков (с)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10.0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14.0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31799" w:rsidRPr="000E3D34" w:rsidTr="00C65ED9">
        <w:trPr>
          <w:jc w:val="center"/>
        </w:trPr>
        <w:tc>
          <w:tcPr>
            <w:tcW w:w="3410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Челночный бег 3х10м. (с)</w:t>
            </w:r>
          </w:p>
        </w:tc>
        <w:tc>
          <w:tcPr>
            <w:tcW w:w="3969" w:type="dxa"/>
          </w:tcPr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D34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12" w:type="dxa"/>
          </w:tcPr>
          <w:p w:rsidR="00731799" w:rsidRPr="000E3D34" w:rsidRDefault="00731799" w:rsidP="00C65E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  <w:p w:rsidR="00731799" w:rsidRPr="000E3D34" w:rsidRDefault="00731799" w:rsidP="00C65ED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31799" w:rsidRPr="000E3D34" w:rsidRDefault="00731799" w:rsidP="0073179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9108C" w:rsidRPr="000E3D34" w:rsidRDefault="00B9108C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  <w:sectPr w:rsidR="00B9108C" w:rsidRPr="000E3D34" w:rsidSect="00305ED1">
          <w:pgSz w:w="16838" w:h="11906" w:orient="landscape"/>
          <w:pgMar w:top="567" w:right="567" w:bottom="567" w:left="709" w:header="709" w:footer="709" w:gutter="0"/>
          <w:cols w:space="708"/>
          <w:docGrid w:linePitch="360"/>
        </w:sectPr>
      </w:pPr>
    </w:p>
    <w:p w:rsidR="00B469C5" w:rsidRDefault="00BD1090" w:rsidP="00432414">
      <w:pPr>
        <w:pStyle w:val="a7"/>
        <w:spacing w:before="0" w:after="0"/>
        <w:ind w:firstLine="709"/>
        <w:jc w:val="center"/>
        <w:rPr>
          <w:rStyle w:val="aa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7. </w:t>
      </w:r>
      <w:r w:rsidR="00B469C5" w:rsidRPr="000E3D34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Учебно-Методическое и материальн</w:t>
      </w:r>
      <w:r w:rsidR="00865A71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о- техническое обеспечение </w:t>
      </w:r>
    </w:p>
    <w:p w:rsidR="00865A71" w:rsidRPr="000E3D34" w:rsidRDefault="00865A71" w:rsidP="00500645">
      <w:pPr>
        <w:pStyle w:val="a7"/>
        <w:spacing w:before="0" w:after="0"/>
        <w:ind w:firstLine="709"/>
        <w:jc w:val="center"/>
        <w:rPr>
          <w:rStyle w:val="aa"/>
          <w:rFonts w:ascii="Times New Roman" w:hAnsi="Times New Roman" w:cs="Times New Roman"/>
          <w:b/>
          <w:i w:val="0"/>
          <w:sz w:val="28"/>
          <w:szCs w:val="28"/>
        </w:rPr>
      </w:pPr>
    </w:p>
    <w:p w:rsidR="00B469C5" w:rsidRPr="000E3D34" w:rsidRDefault="00B469C5" w:rsidP="00500645">
      <w:pPr>
        <w:pStyle w:val="a7"/>
        <w:spacing w:before="0" w:after="0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0E3D34">
        <w:rPr>
          <w:rStyle w:val="aa"/>
          <w:rFonts w:ascii="Times New Roman" w:hAnsi="Times New Roman" w:cs="Times New Roman"/>
          <w:i w:val="0"/>
          <w:sz w:val="28"/>
          <w:szCs w:val="28"/>
        </w:rPr>
        <w:t>Информационно- образовательная среда образовательного учреждения должна обеспечивать мониторинг здоровья учащихся. Для  этого необходимо иметь в кабинете физкультуры компьютер, на котором можно было бы работать с программами, позволяющими следить за весоростовыми и другими показателями учащихся, в том числе составлять графики и работать с диаграммами.</w:t>
      </w:r>
    </w:p>
    <w:p w:rsidR="001360A2" w:rsidRPr="00865A71" w:rsidRDefault="00B469C5" w:rsidP="00500645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3D34">
        <w:rPr>
          <w:rStyle w:val="aa"/>
          <w:rFonts w:ascii="Times New Roman" w:hAnsi="Times New Roman" w:cs="Times New Roman"/>
          <w:i w:val="0"/>
          <w:sz w:val="28"/>
          <w:szCs w:val="28"/>
        </w:rPr>
        <w:t>Кроме того, учитель физкультуры должен участвовать в постоянном взаимодействии образовательного учреждения с другими организациями социальной сферы, в первую очередь с учреждениями здравоохранения и спорта. Учителю физкультуры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 Интерактивный электронный контент учителя физкультуры должен включать содержание предметной области «Физическая культура и основы безопасности жизнедеятельности», представленное текстовыми, аудио - и видеофайлами, графикой (картинки, фото, чертежи, элементы интерфейса).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0"/>
        <w:gridCol w:w="8641"/>
        <w:gridCol w:w="1571"/>
      </w:tblGrid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Количество</w:t>
            </w:r>
            <w:proofErr w:type="spellEnd"/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Основнаялитературадля</w:t>
            </w:r>
            <w:proofErr w:type="spellEnd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  </w:t>
            </w: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Стандарт  начального общего образования по физической культуре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Лях В.И., </w:t>
            </w:r>
            <w:proofErr w:type="spellStart"/>
            <w:r w:rsidRPr="000E3D34">
              <w:rPr>
                <w:rFonts w:ascii="Times New Roman" w:hAnsi="Times New Roman" w:cs="Times New Roman"/>
                <w:iCs/>
                <w:sz w:val="28"/>
                <w:szCs w:val="28"/>
              </w:rPr>
              <w:t>Зданевич</w:t>
            </w:r>
            <w:proofErr w:type="spellEnd"/>
            <w:r w:rsidRPr="000E3D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А.А.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Комплексная программа физического воспитания учащихся 1–11-х классов.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– М.: Просвещение, 2011.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Лях В.И. Физическая культура.  Учебник для учащихся 1-4 классов «Просвещение» 2010.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физической культуре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Дополнительнаялитературадляучителя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 по основным разделам и темам учебного предмета «физическая культура»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Лях В.И. Тесты в физическом воспитании школьников. Пособие для 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учителя, Москва, 2011.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2.</w:t>
            </w: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Ковалько В.И. Поурочные разработки по физкультуре  1-4  класс, Москва «</w:t>
            </w: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Вако</w:t>
            </w:r>
            <w:proofErr w:type="spellEnd"/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» 2010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Дополнительнаялитературадляобучающихся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Учебно-практическоеоборудование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Бревногимнастическоенапольное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Козелгимнастический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Канатдлялазанья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Перекладинагимнастическая</w:t>
            </w:r>
            <w:proofErr w:type="spellEnd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пристеночная</w:t>
            </w:r>
            <w:proofErr w:type="spellEnd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Стенкагимнастическая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144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Скамейка гимнастическая жесткая (длиной  3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566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Мячи:  набивные весом 1 кг, малый  мяч(мягкий), баскетбольные, волейбольные, футбольные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</w:tr>
      <w:tr w:rsidR="001360A2" w:rsidRPr="000E3D34" w:rsidTr="00CF11D9">
        <w:trPr>
          <w:trHeight w:val="250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Скакалка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</w:tr>
      <w:tr w:rsidR="001360A2" w:rsidRPr="000E3D34" w:rsidTr="00CF11D9">
        <w:trPr>
          <w:trHeight w:val="371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Матгимнастический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265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Гимнастическийподкидноймостик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256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Кегли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</w:tr>
      <w:tr w:rsidR="001360A2" w:rsidRPr="000E3D34" w:rsidTr="00CF11D9">
        <w:trPr>
          <w:trHeight w:val="220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Обруч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  <w:tr w:rsidR="001360A2" w:rsidRPr="000E3D34" w:rsidTr="00CF11D9">
        <w:trPr>
          <w:trHeight w:val="198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Планка для прыжков в высоту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177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311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.15.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 xml:space="preserve">Фишки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340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.16.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Рулеткаизмерительная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</w:tr>
      <w:tr w:rsidR="001360A2" w:rsidRPr="000E3D34" w:rsidTr="00CF11D9">
        <w:trPr>
          <w:trHeight w:val="340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.17.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Набор инструментов для подготовки прыжковых ям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  <w:tr w:rsidR="001360A2" w:rsidRPr="000E3D34" w:rsidTr="00CF11D9">
        <w:trPr>
          <w:trHeight w:val="99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.19.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Щитбаскетбольныйтренировочный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232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.20.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Сетка для переноски и хранения мячей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</w:tr>
      <w:tr w:rsidR="001360A2" w:rsidRPr="000E3D34" w:rsidTr="00CF11D9">
        <w:trPr>
          <w:trHeight w:val="352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Сеткаволейбольная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  <w:tr w:rsidR="001360A2" w:rsidRPr="000E3D34" w:rsidTr="00CF11D9">
        <w:trPr>
          <w:trHeight w:val="260"/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Аптечка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60A2" w:rsidRPr="000E3D34" w:rsidRDefault="001360A2" w:rsidP="00CF11D9">
            <w:pPr>
              <w:tabs>
                <w:tab w:val="left" w:pos="918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</w:tr>
    </w:tbl>
    <w:p w:rsidR="00B469C5" w:rsidRPr="000E3D34" w:rsidRDefault="00B469C5" w:rsidP="00B469C5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9C5" w:rsidRPr="000E3D34" w:rsidRDefault="00B469C5" w:rsidP="00B469C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E3D34">
        <w:rPr>
          <w:rStyle w:val="a6"/>
          <w:rFonts w:ascii="Times New Roman" w:hAnsi="Times New Roman" w:cs="Times New Roman"/>
          <w:b w:val="0"/>
          <w:sz w:val="28"/>
          <w:szCs w:val="28"/>
        </w:rPr>
        <w:t>Д</w:t>
      </w:r>
      <w:r w:rsidR="000E3D34">
        <w:rPr>
          <w:rFonts w:ascii="Times New Roman" w:hAnsi="Times New Roman" w:cs="Times New Roman"/>
          <w:sz w:val="28"/>
          <w:szCs w:val="28"/>
        </w:rPr>
        <w:t> –</w:t>
      </w:r>
      <w:r w:rsidRPr="000E3D34">
        <w:rPr>
          <w:rFonts w:ascii="Times New Roman" w:hAnsi="Times New Roman" w:cs="Times New Roman"/>
          <w:sz w:val="28"/>
          <w:szCs w:val="28"/>
        </w:rPr>
        <w:t>демонстрационный экземпляр (1экземпляр);</w:t>
      </w:r>
      <w:r w:rsidRPr="000E3D34">
        <w:rPr>
          <w:rFonts w:ascii="Times New Roman" w:hAnsi="Times New Roman" w:cs="Times New Roman"/>
          <w:sz w:val="28"/>
          <w:szCs w:val="28"/>
        </w:rPr>
        <w:br/>
      </w:r>
      <w:r w:rsidRPr="000E3D34">
        <w:rPr>
          <w:rStyle w:val="a6"/>
          <w:rFonts w:ascii="Times New Roman" w:hAnsi="Times New Roman" w:cs="Times New Roman"/>
          <w:b w:val="0"/>
          <w:sz w:val="28"/>
          <w:szCs w:val="28"/>
        </w:rPr>
        <w:t>Г</w:t>
      </w:r>
      <w:r w:rsidR="000E3D34">
        <w:rPr>
          <w:rFonts w:ascii="Times New Roman" w:hAnsi="Times New Roman" w:cs="Times New Roman"/>
          <w:sz w:val="28"/>
          <w:szCs w:val="28"/>
        </w:rPr>
        <w:t xml:space="preserve"> –полный </w:t>
      </w:r>
      <w:r w:rsidRPr="000E3D34">
        <w:rPr>
          <w:rFonts w:ascii="Times New Roman" w:hAnsi="Times New Roman" w:cs="Times New Roman"/>
          <w:sz w:val="28"/>
          <w:szCs w:val="28"/>
        </w:rPr>
        <w:t>комплект (для каждого ученика);</w:t>
      </w:r>
      <w:r w:rsidRPr="000E3D34">
        <w:rPr>
          <w:rFonts w:ascii="Times New Roman" w:hAnsi="Times New Roman" w:cs="Times New Roman"/>
          <w:sz w:val="28"/>
          <w:szCs w:val="28"/>
        </w:rPr>
        <w:br/>
      </w:r>
      <w:r w:rsidRPr="000E3D34">
        <w:rPr>
          <w:rStyle w:val="a6"/>
          <w:rFonts w:ascii="Times New Roman" w:hAnsi="Times New Roman" w:cs="Times New Roman"/>
          <w:b w:val="0"/>
          <w:sz w:val="28"/>
          <w:szCs w:val="28"/>
        </w:rPr>
        <w:t>Ф</w:t>
      </w:r>
      <w:r w:rsidR="000E3D34">
        <w:rPr>
          <w:rFonts w:ascii="Times New Roman" w:hAnsi="Times New Roman" w:cs="Times New Roman"/>
          <w:sz w:val="28"/>
          <w:szCs w:val="28"/>
        </w:rPr>
        <w:t> –</w:t>
      </w:r>
      <w:r w:rsidRPr="000E3D34">
        <w:rPr>
          <w:rFonts w:ascii="Times New Roman" w:hAnsi="Times New Roman" w:cs="Times New Roman"/>
          <w:sz w:val="28"/>
          <w:szCs w:val="28"/>
        </w:rPr>
        <w:t>комплект для фронтальной работы (не менее 1 экземпляра на 2 учеников);</w:t>
      </w:r>
      <w:r w:rsidRPr="000E3D34">
        <w:rPr>
          <w:rFonts w:ascii="Times New Roman" w:hAnsi="Times New Roman" w:cs="Times New Roman"/>
          <w:sz w:val="28"/>
          <w:szCs w:val="28"/>
        </w:rPr>
        <w:br/>
      </w:r>
      <w:r w:rsidRPr="000E3D34">
        <w:rPr>
          <w:rStyle w:val="a6"/>
          <w:rFonts w:ascii="Times New Roman" w:hAnsi="Times New Roman" w:cs="Times New Roman"/>
          <w:b w:val="0"/>
          <w:sz w:val="28"/>
          <w:szCs w:val="28"/>
        </w:rPr>
        <w:t>П</w:t>
      </w:r>
      <w:r w:rsidRPr="000E3D34">
        <w:rPr>
          <w:rFonts w:ascii="Times New Roman" w:hAnsi="Times New Roman" w:cs="Times New Roman"/>
          <w:sz w:val="28"/>
          <w:szCs w:val="28"/>
        </w:rPr>
        <w:t> – комплект</w:t>
      </w:r>
    </w:p>
    <w:p w:rsidR="001B3376" w:rsidRDefault="001B3376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2E" w:rsidRPr="000E3D34" w:rsidRDefault="00256B2E" w:rsidP="00B4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376" w:rsidRPr="000E3D34" w:rsidRDefault="00BD1090" w:rsidP="00B469C5">
      <w:pPr>
        <w:keepNext/>
        <w:keepLines/>
        <w:spacing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8. </w:t>
      </w:r>
      <w:r w:rsidR="001B3376" w:rsidRPr="000E3D3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ПРЕДМЕТА</w:t>
      </w:r>
    </w:p>
    <w:p w:rsidR="001B3376" w:rsidRPr="000E3D34" w:rsidRDefault="001B3376" w:rsidP="00B469C5">
      <w:pPr>
        <w:keepNext/>
        <w:keepLines/>
        <w:spacing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3D34">
        <w:rPr>
          <w:rFonts w:ascii="Times New Roman" w:hAnsi="Times New Roman" w:cs="Times New Roman"/>
          <w:b/>
          <w:bCs/>
          <w:sz w:val="28"/>
          <w:szCs w:val="28"/>
        </w:rPr>
        <w:t xml:space="preserve">«ФИЗИЧЕСКАЯ КУЛЬТУРА» </w:t>
      </w:r>
      <w:bookmarkEnd w:id="0"/>
    </w:p>
    <w:p w:rsidR="001B3376" w:rsidRPr="000E3D34" w:rsidRDefault="00BD1090" w:rsidP="00500645">
      <w:pPr>
        <w:spacing w:line="240" w:lineRule="auto"/>
        <w:ind w:left="20"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Учащие</w:t>
      </w:r>
      <w:r w:rsidR="00F31A80">
        <w:rPr>
          <w:rFonts w:ascii="Times New Roman" w:hAnsi="Times New Roman" w:cs="Times New Roman"/>
          <w:b/>
          <w:iCs/>
          <w:sz w:val="28"/>
          <w:szCs w:val="28"/>
        </w:rPr>
        <w:t xml:space="preserve">ся </w:t>
      </w:r>
      <w:r>
        <w:rPr>
          <w:rFonts w:ascii="Times New Roman" w:hAnsi="Times New Roman" w:cs="Times New Roman"/>
          <w:b/>
          <w:iCs/>
          <w:sz w:val="28"/>
          <w:szCs w:val="28"/>
        </w:rPr>
        <w:t>должны знать</w:t>
      </w:r>
      <w:r w:rsidR="001B3376" w:rsidRPr="000E3D34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B3376" w:rsidRPr="000E3D34" w:rsidRDefault="001B3376" w:rsidP="00500645">
      <w:pPr>
        <w:tabs>
          <w:tab w:val="left" w:pos="56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 xml:space="preserve"> 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B3376" w:rsidRPr="000E3D34" w:rsidRDefault="001B3376" w:rsidP="00500645">
      <w:pPr>
        <w:tabs>
          <w:tab w:val="left" w:pos="553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B3376" w:rsidRPr="000E3D34" w:rsidRDefault="001B3376" w:rsidP="00500645">
      <w:pPr>
        <w:tabs>
          <w:tab w:val="left" w:pos="61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B3376" w:rsidRPr="000E3D34" w:rsidRDefault="001B3376" w:rsidP="00500645">
      <w:pPr>
        <w:tabs>
          <w:tab w:val="left" w:pos="543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B3376" w:rsidRPr="000E3D34" w:rsidRDefault="001B3376" w:rsidP="00500645">
      <w:pPr>
        <w:tabs>
          <w:tab w:val="left" w:pos="586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1B3376" w:rsidRPr="00256B2E" w:rsidRDefault="00BD1090" w:rsidP="00500645">
      <w:pPr>
        <w:spacing w:line="240" w:lineRule="auto"/>
        <w:ind w:left="20"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Учащиеся должны использовать приобретенные знания и умения</w:t>
      </w:r>
      <w:r w:rsidR="001B3376" w:rsidRPr="00256B2E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B3376" w:rsidRPr="000E3D34" w:rsidRDefault="001B3376" w:rsidP="00500645">
      <w:pPr>
        <w:tabs>
          <w:tab w:val="left" w:pos="58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B3376" w:rsidRPr="000E3D34" w:rsidRDefault="001B3376" w:rsidP="00500645">
      <w:pPr>
        <w:tabs>
          <w:tab w:val="left" w:pos="591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B3376" w:rsidRPr="000E3D34" w:rsidRDefault="00BD1090" w:rsidP="00500645">
      <w:pPr>
        <w:spacing w:line="240" w:lineRule="auto"/>
        <w:ind w:left="20"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Учащиеся должны уметь</w:t>
      </w:r>
      <w:r w:rsidR="001B3376" w:rsidRPr="000E3D34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B3376" w:rsidRPr="000E3D34" w:rsidRDefault="001B3376" w:rsidP="00500645">
      <w:pPr>
        <w:tabs>
          <w:tab w:val="left" w:pos="61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B3376" w:rsidRPr="000E3D34" w:rsidRDefault="001B3376" w:rsidP="00500645">
      <w:pPr>
        <w:tabs>
          <w:tab w:val="left" w:pos="567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B3376" w:rsidRPr="000E3D34" w:rsidRDefault="001B3376" w:rsidP="00500645">
      <w:pPr>
        <w:tabs>
          <w:tab w:val="left" w:pos="586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B3376" w:rsidRPr="000E3D34" w:rsidRDefault="001B3376" w:rsidP="00500645">
      <w:pPr>
        <w:tabs>
          <w:tab w:val="left" w:pos="572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 xml:space="preserve"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</w:t>
      </w:r>
      <w:r w:rsidRPr="000E3D34">
        <w:rPr>
          <w:rFonts w:ascii="Times New Roman" w:hAnsi="Times New Roman" w:cs="Times New Roman"/>
          <w:sz w:val="28"/>
          <w:szCs w:val="28"/>
        </w:rPr>
        <w:lastRenderedPageBreak/>
        <w:t>действий, развитии физических качеств, тестировании физического развития и физической подготовленности.</w:t>
      </w:r>
    </w:p>
    <w:p w:rsidR="001B3376" w:rsidRPr="000E3D34" w:rsidRDefault="001B3376" w:rsidP="00500645">
      <w:pPr>
        <w:spacing w:line="240" w:lineRule="auto"/>
        <w:ind w:left="20" w:firstLine="340"/>
        <w:rPr>
          <w:rFonts w:ascii="Times New Roman" w:hAnsi="Times New Roman" w:cs="Times New Roman"/>
          <w:b/>
          <w:sz w:val="28"/>
          <w:szCs w:val="28"/>
        </w:rPr>
      </w:pPr>
      <w:r w:rsidRPr="000E3D34">
        <w:rPr>
          <w:rFonts w:ascii="Times New Roman" w:hAnsi="Times New Roman" w:cs="Times New Roman"/>
          <w:b/>
          <w:bCs/>
          <w:sz w:val="28"/>
          <w:szCs w:val="28"/>
        </w:rPr>
        <w:t>Физическое совершенствование</w:t>
      </w:r>
    </w:p>
    <w:p w:rsidR="001B3376" w:rsidRPr="000E3D34" w:rsidRDefault="00BD1090" w:rsidP="00500645">
      <w:pPr>
        <w:spacing w:line="240" w:lineRule="auto"/>
        <w:ind w:left="20" w:firstLine="3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Учащие</w:t>
      </w:r>
      <w:r w:rsidR="00256B2E">
        <w:rPr>
          <w:rFonts w:ascii="Times New Roman" w:hAnsi="Times New Roman" w:cs="Times New Roman"/>
          <w:b/>
          <w:iCs/>
          <w:sz w:val="28"/>
          <w:szCs w:val="28"/>
        </w:rPr>
        <w:t>ся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должныуметь</w:t>
      </w:r>
      <w:r w:rsidR="001B3376" w:rsidRPr="000E3D34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B3376" w:rsidRPr="000E3D34" w:rsidRDefault="001B3376" w:rsidP="00500645">
      <w:pPr>
        <w:tabs>
          <w:tab w:val="left" w:pos="596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B3376" w:rsidRPr="000E3D34" w:rsidRDefault="001B3376" w:rsidP="00500645">
      <w:pPr>
        <w:tabs>
          <w:tab w:val="left" w:pos="582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акробатические комбинации из числа хорошо освоенных упражнений;</w:t>
      </w:r>
    </w:p>
    <w:p w:rsidR="001B3376" w:rsidRPr="000E3D34" w:rsidRDefault="001B3376" w:rsidP="00500645">
      <w:pPr>
        <w:tabs>
          <w:tab w:val="left" w:pos="586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гимнастические комбинации на спортивных снарядах из числа хорошо освоенных упражнений;</w:t>
      </w:r>
    </w:p>
    <w:p w:rsidR="001B3376" w:rsidRPr="000E3D34" w:rsidRDefault="001B3376" w:rsidP="00500645">
      <w:pPr>
        <w:tabs>
          <w:tab w:val="left" w:pos="630"/>
        </w:tabs>
        <w:spacing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легкоатлетические упражнения в беге и прыжках (в высоту и длину);</w:t>
      </w:r>
    </w:p>
    <w:p w:rsidR="001B3376" w:rsidRPr="000E3D34" w:rsidRDefault="001B3376" w:rsidP="00500645">
      <w:pPr>
        <w:tabs>
          <w:tab w:val="left" w:pos="57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1B3376" w:rsidRPr="000E3D34" w:rsidRDefault="001B3376" w:rsidP="00500645">
      <w:pPr>
        <w:tabs>
          <w:tab w:val="left" w:pos="586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спуски и торможения на лыжах с пологого склона одним из разученных способов;</w:t>
      </w:r>
    </w:p>
    <w:p w:rsidR="001B3376" w:rsidRPr="000E3D34" w:rsidRDefault="001B3376" w:rsidP="00500645">
      <w:pPr>
        <w:tabs>
          <w:tab w:val="left" w:pos="548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B3376" w:rsidRPr="000E3D34" w:rsidRDefault="001B3376" w:rsidP="00500645">
      <w:pPr>
        <w:tabs>
          <w:tab w:val="left" w:pos="591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тестовые упражнения на оценку уровня индивидуального развития основных физических качеств.</w:t>
      </w:r>
    </w:p>
    <w:p w:rsidR="00BD1090" w:rsidRPr="00256B2E" w:rsidRDefault="00BD1090" w:rsidP="00500645">
      <w:pPr>
        <w:spacing w:line="240" w:lineRule="auto"/>
        <w:ind w:left="20"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Учащиеся должны использовать приобретенные знания и умения</w:t>
      </w:r>
      <w:r w:rsidRPr="00256B2E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B3376" w:rsidRPr="000E3D34" w:rsidRDefault="001B3376" w:rsidP="00500645">
      <w:pPr>
        <w:tabs>
          <w:tab w:val="left" w:pos="548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B3376" w:rsidRPr="000E3D34" w:rsidRDefault="001B3376" w:rsidP="00500645">
      <w:pPr>
        <w:tabs>
          <w:tab w:val="left" w:pos="558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1B3376" w:rsidRPr="000E3D34" w:rsidRDefault="001B3376" w:rsidP="00500645">
      <w:pPr>
        <w:tabs>
          <w:tab w:val="left" w:pos="586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-осуществлять судейство по одному из осваиваемых видов спорта;</w:t>
      </w:r>
    </w:p>
    <w:p w:rsidR="001B3376" w:rsidRPr="000E3D34" w:rsidRDefault="001B3376" w:rsidP="00500645">
      <w:pPr>
        <w:tabs>
          <w:tab w:val="left" w:pos="606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0E3D34">
        <w:rPr>
          <w:rFonts w:ascii="Times New Roman" w:hAnsi="Times New Roman" w:cs="Times New Roman"/>
          <w:sz w:val="28"/>
          <w:szCs w:val="28"/>
        </w:rPr>
        <w:t>-выполнять тестовые нормативы по физической подготовки.</w:t>
      </w:r>
    </w:p>
    <w:p w:rsidR="001B3376" w:rsidRPr="000E3D34" w:rsidRDefault="001B3376" w:rsidP="005006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B3376" w:rsidRPr="000E3D34" w:rsidSect="00B910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3"/>
    <w:multiLevelType w:val="multilevel"/>
    <w:tmpl w:val="00000002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5"/>
    <w:multiLevelType w:val="multilevel"/>
    <w:tmpl w:val="00000004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7"/>
    <w:multiLevelType w:val="multilevel"/>
    <w:tmpl w:val="00000006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9"/>
    <w:multiLevelType w:val="multilevel"/>
    <w:tmpl w:val="00000008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F003249"/>
    <w:multiLevelType w:val="hybridMultilevel"/>
    <w:tmpl w:val="B7249840"/>
    <w:lvl w:ilvl="0" w:tplc="822AE7A6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2556F5E"/>
    <w:multiLevelType w:val="hybridMultilevel"/>
    <w:tmpl w:val="71E4C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525D"/>
    <w:multiLevelType w:val="hybridMultilevel"/>
    <w:tmpl w:val="F9A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F0921"/>
    <w:multiLevelType w:val="hybridMultilevel"/>
    <w:tmpl w:val="DF3815F8"/>
    <w:lvl w:ilvl="0" w:tplc="822AE7A6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A445B3"/>
    <w:multiLevelType w:val="multilevel"/>
    <w:tmpl w:val="00000000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2B48232A"/>
    <w:multiLevelType w:val="multilevel"/>
    <w:tmpl w:val="66D8E202"/>
    <w:lvl w:ilvl="0">
      <w:start w:val="5"/>
      <w:numFmt w:val="decimal"/>
      <w:lvlText w:val="%1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2">
    <w:nsid w:val="2C0D1854"/>
    <w:multiLevelType w:val="hybridMultilevel"/>
    <w:tmpl w:val="7DA6BDBE"/>
    <w:lvl w:ilvl="0" w:tplc="AF76DC32">
      <w:start w:val="1"/>
      <w:numFmt w:val="decimal"/>
      <w:lvlText w:val="%1."/>
      <w:lvlJc w:val="left"/>
      <w:pPr>
        <w:ind w:left="3337" w:hanging="360"/>
      </w:pPr>
      <w:rPr>
        <w:rFonts w:eastAsia="Tahom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3">
    <w:nsid w:val="2EF47F13"/>
    <w:multiLevelType w:val="hybridMultilevel"/>
    <w:tmpl w:val="583A3F0E"/>
    <w:lvl w:ilvl="0" w:tplc="540A6A32">
      <w:start w:val="1"/>
      <w:numFmt w:val="decimal"/>
      <w:lvlText w:val="%1."/>
      <w:lvlJc w:val="left"/>
      <w:pPr>
        <w:ind w:left="1561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693BBB"/>
    <w:multiLevelType w:val="hybridMultilevel"/>
    <w:tmpl w:val="1898E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3B4620"/>
    <w:multiLevelType w:val="hybridMultilevel"/>
    <w:tmpl w:val="05840F4A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6">
    <w:nsid w:val="504D4E51"/>
    <w:multiLevelType w:val="multilevel"/>
    <w:tmpl w:val="98403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87E15C5"/>
    <w:multiLevelType w:val="multilevel"/>
    <w:tmpl w:val="DBBC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DE0D8D"/>
    <w:multiLevelType w:val="hybridMultilevel"/>
    <w:tmpl w:val="015EE7AC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9">
    <w:nsid w:val="6E1D209D"/>
    <w:multiLevelType w:val="hybridMultilevel"/>
    <w:tmpl w:val="BABC6C3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0">
    <w:nsid w:val="6F707D84"/>
    <w:multiLevelType w:val="hybridMultilevel"/>
    <w:tmpl w:val="BB58D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213C8"/>
    <w:multiLevelType w:val="hybridMultilevel"/>
    <w:tmpl w:val="06F67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97E22"/>
    <w:multiLevelType w:val="multilevel"/>
    <w:tmpl w:val="143A418A"/>
    <w:lvl w:ilvl="0">
      <w:start w:val="1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9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</w:num>
  <w:num w:numId="19">
    <w:abstractNumId w:val="19"/>
  </w:num>
  <w:num w:numId="20">
    <w:abstractNumId w:val="15"/>
  </w:num>
  <w:num w:numId="21">
    <w:abstractNumId w:val="18"/>
  </w:num>
  <w:num w:numId="22">
    <w:abstractNumId w:val="8"/>
  </w:num>
  <w:num w:numId="23">
    <w:abstractNumId w:val="21"/>
  </w:num>
  <w:num w:numId="24">
    <w:abstractNumId w:val="1"/>
  </w:num>
  <w:num w:numId="25">
    <w:abstractNumId w:val="2"/>
  </w:num>
  <w:num w:numId="26">
    <w:abstractNumId w:val="3"/>
  </w:num>
  <w:num w:numId="27">
    <w:abstractNumId w:val="10"/>
  </w:num>
  <w:num w:numId="28">
    <w:abstractNumId w:val="4"/>
  </w:num>
  <w:num w:numId="29">
    <w:abstractNumId w:val="5"/>
  </w:num>
  <w:num w:numId="30">
    <w:abstractNumId w:val="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31">
    <w:abstractNumId w:val="1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32">
    <w:abstractNumId w:val="13"/>
  </w:num>
  <w:num w:numId="33">
    <w:abstractNumId w:val="16"/>
  </w:num>
  <w:num w:numId="34">
    <w:abstractNumId w:val="7"/>
  </w:num>
  <w:num w:numId="35">
    <w:abstractNumId w:val="17"/>
  </w:num>
  <w:num w:numId="36">
    <w:abstractNumId w:val="22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6420"/>
    <w:rsid w:val="00046915"/>
    <w:rsid w:val="00053874"/>
    <w:rsid w:val="000B445D"/>
    <w:rsid w:val="000E3D34"/>
    <w:rsid w:val="00111F40"/>
    <w:rsid w:val="001360A2"/>
    <w:rsid w:val="0013716B"/>
    <w:rsid w:val="00193B46"/>
    <w:rsid w:val="001A32FB"/>
    <w:rsid w:val="001B3376"/>
    <w:rsid w:val="001C72C0"/>
    <w:rsid w:val="001D6C81"/>
    <w:rsid w:val="001E2153"/>
    <w:rsid w:val="001F452B"/>
    <w:rsid w:val="00223F8A"/>
    <w:rsid w:val="00256B2E"/>
    <w:rsid w:val="00266BB5"/>
    <w:rsid w:val="00276D10"/>
    <w:rsid w:val="002A17D4"/>
    <w:rsid w:val="002D58F0"/>
    <w:rsid w:val="002F329D"/>
    <w:rsid w:val="0030480A"/>
    <w:rsid w:val="00305ED1"/>
    <w:rsid w:val="00336664"/>
    <w:rsid w:val="0034241C"/>
    <w:rsid w:val="003A26DB"/>
    <w:rsid w:val="00432414"/>
    <w:rsid w:val="00433D16"/>
    <w:rsid w:val="00444A93"/>
    <w:rsid w:val="00464931"/>
    <w:rsid w:val="00465566"/>
    <w:rsid w:val="004829FA"/>
    <w:rsid w:val="004A60E0"/>
    <w:rsid w:val="004B10A4"/>
    <w:rsid w:val="004D2F4A"/>
    <w:rsid w:val="004F22AC"/>
    <w:rsid w:val="00500645"/>
    <w:rsid w:val="0056488F"/>
    <w:rsid w:val="005858B2"/>
    <w:rsid w:val="0059659D"/>
    <w:rsid w:val="005E6F02"/>
    <w:rsid w:val="006501DE"/>
    <w:rsid w:val="00670885"/>
    <w:rsid w:val="0069736A"/>
    <w:rsid w:val="006C1BE3"/>
    <w:rsid w:val="00713363"/>
    <w:rsid w:val="0072044D"/>
    <w:rsid w:val="00731799"/>
    <w:rsid w:val="00791623"/>
    <w:rsid w:val="007B1C1C"/>
    <w:rsid w:val="00837DE9"/>
    <w:rsid w:val="00865A71"/>
    <w:rsid w:val="00881B4A"/>
    <w:rsid w:val="008A467E"/>
    <w:rsid w:val="008A74FB"/>
    <w:rsid w:val="008C18C1"/>
    <w:rsid w:val="008C6420"/>
    <w:rsid w:val="008E3DE1"/>
    <w:rsid w:val="008F0DD9"/>
    <w:rsid w:val="008F5256"/>
    <w:rsid w:val="009048C5"/>
    <w:rsid w:val="009A3690"/>
    <w:rsid w:val="00A05DFD"/>
    <w:rsid w:val="00A15AC5"/>
    <w:rsid w:val="00A73699"/>
    <w:rsid w:val="00A7617F"/>
    <w:rsid w:val="00B469C5"/>
    <w:rsid w:val="00B65E0E"/>
    <w:rsid w:val="00B9108C"/>
    <w:rsid w:val="00BC47D9"/>
    <w:rsid w:val="00BD1090"/>
    <w:rsid w:val="00BE135C"/>
    <w:rsid w:val="00BE6203"/>
    <w:rsid w:val="00BF704F"/>
    <w:rsid w:val="00C35275"/>
    <w:rsid w:val="00C47A88"/>
    <w:rsid w:val="00C644D9"/>
    <w:rsid w:val="00C9217B"/>
    <w:rsid w:val="00CE5F11"/>
    <w:rsid w:val="00CE7959"/>
    <w:rsid w:val="00CF11D9"/>
    <w:rsid w:val="00D21DA0"/>
    <w:rsid w:val="00D3328B"/>
    <w:rsid w:val="00D4708D"/>
    <w:rsid w:val="00D61999"/>
    <w:rsid w:val="00D851D5"/>
    <w:rsid w:val="00DA5204"/>
    <w:rsid w:val="00DC38AA"/>
    <w:rsid w:val="00E452C3"/>
    <w:rsid w:val="00E51370"/>
    <w:rsid w:val="00E53069"/>
    <w:rsid w:val="00F01A08"/>
    <w:rsid w:val="00F31A80"/>
    <w:rsid w:val="00FB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B46"/>
  </w:style>
  <w:style w:type="paragraph" w:styleId="1">
    <w:name w:val="heading 1"/>
    <w:basedOn w:val="a"/>
    <w:next w:val="a"/>
    <w:link w:val="10"/>
    <w:qFormat/>
    <w:rsid w:val="001B337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B3376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37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3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B337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1B3376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31">
    <w:name w:val="Основной текст (3)_"/>
    <w:basedOn w:val="a0"/>
    <w:link w:val="32"/>
    <w:uiPriority w:val="99"/>
    <w:rsid w:val="001B337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B3376"/>
    <w:pPr>
      <w:shd w:val="clear" w:color="auto" w:fill="FFFFFF"/>
      <w:spacing w:after="0" w:line="245" w:lineRule="exact"/>
      <w:jc w:val="center"/>
    </w:pPr>
    <w:rPr>
      <w:rFonts w:ascii="Tahoma" w:eastAsia="Tahoma" w:hAnsi="Tahoma" w:cs="Tahoma"/>
      <w:sz w:val="19"/>
      <w:szCs w:val="19"/>
    </w:rPr>
  </w:style>
  <w:style w:type="character" w:customStyle="1" w:styleId="21">
    <w:name w:val="Основной текст (2)_"/>
    <w:basedOn w:val="a0"/>
    <w:link w:val="22"/>
    <w:rsid w:val="001B3376"/>
    <w:rPr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3376"/>
    <w:pPr>
      <w:shd w:val="clear" w:color="auto" w:fill="FFFFFF"/>
      <w:spacing w:after="0" w:line="178" w:lineRule="exact"/>
      <w:jc w:val="both"/>
    </w:pPr>
    <w:rPr>
      <w:sz w:val="18"/>
      <w:szCs w:val="18"/>
    </w:rPr>
  </w:style>
  <w:style w:type="character" w:customStyle="1" w:styleId="a3">
    <w:name w:val="Основной текст_"/>
    <w:basedOn w:val="a0"/>
    <w:link w:val="11"/>
    <w:rsid w:val="001B3376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3"/>
    <w:rsid w:val="001B3376"/>
    <w:pPr>
      <w:shd w:val="clear" w:color="auto" w:fill="FFFFFF"/>
      <w:spacing w:after="0" w:line="168" w:lineRule="exact"/>
    </w:pPr>
    <w:rPr>
      <w:sz w:val="17"/>
      <w:szCs w:val="17"/>
    </w:rPr>
  </w:style>
  <w:style w:type="character" w:customStyle="1" w:styleId="9pt">
    <w:name w:val="Основной текст + 9 pt;Полужирный"/>
    <w:basedOn w:val="a3"/>
    <w:rsid w:val="001B3376"/>
    <w:rPr>
      <w:b/>
      <w:bCs/>
      <w:sz w:val="18"/>
      <w:szCs w:val="18"/>
      <w:shd w:val="clear" w:color="auto" w:fill="FFFFFF"/>
    </w:rPr>
  </w:style>
  <w:style w:type="character" w:styleId="a4">
    <w:name w:val="Hyperlink"/>
    <w:basedOn w:val="a0"/>
    <w:uiPriority w:val="99"/>
    <w:unhideWhenUsed/>
    <w:rsid w:val="001B3376"/>
    <w:rPr>
      <w:color w:val="0000FF"/>
      <w:u w:val="single"/>
    </w:rPr>
  </w:style>
  <w:style w:type="table" w:styleId="a5">
    <w:name w:val="Table Grid"/>
    <w:basedOn w:val="a1"/>
    <w:uiPriority w:val="59"/>
    <w:rsid w:val="00A15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3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qFormat/>
    <w:rsid w:val="00670885"/>
    <w:rPr>
      <w:b/>
      <w:bCs/>
    </w:rPr>
  </w:style>
  <w:style w:type="paragraph" w:styleId="a7">
    <w:name w:val="Normal (Web)"/>
    <w:basedOn w:val="a"/>
    <w:unhideWhenUsed/>
    <w:rsid w:val="00670885"/>
    <w:pPr>
      <w:widowControl w:val="0"/>
      <w:suppressAutoHyphens/>
      <w:spacing w:before="280" w:after="28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8">
    <w:name w:val="No Spacing"/>
    <w:link w:val="a9"/>
    <w:uiPriority w:val="1"/>
    <w:qFormat/>
    <w:rsid w:val="00670885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Emphasis"/>
    <w:qFormat/>
    <w:rsid w:val="00B469C5"/>
    <w:rPr>
      <w:i/>
      <w:iCs/>
    </w:rPr>
  </w:style>
  <w:style w:type="paragraph" w:styleId="ab">
    <w:name w:val="List Paragraph"/>
    <w:basedOn w:val="a"/>
    <w:uiPriority w:val="34"/>
    <w:qFormat/>
    <w:rsid w:val="000E3D34"/>
    <w:pPr>
      <w:ind w:left="720"/>
      <w:contextualSpacing/>
    </w:pPr>
  </w:style>
  <w:style w:type="paragraph" w:customStyle="1" w:styleId="c0">
    <w:name w:val="c0"/>
    <w:basedOn w:val="a"/>
    <w:rsid w:val="00E45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452C3"/>
  </w:style>
  <w:style w:type="paragraph" w:styleId="ac">
    <w:name w:val="Body Text"/>
    <w:basedOn w:val="a"/>
    <w:link w:val="ad"/>
    <w:semiHidden/>
    <w:rsid w:val="00B65E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semiHidden/>
    <w:rsid w:val="00B65E0E"/>
    <w:rPr>
      <w:rFonts w:ascii="Times New Roman" w:eastAsia="Times New Roman" w:hAnsi="Times New Roman" w:cs="Times New Roman"/>
      <w:sz w:val="24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sid w:val="00CE5F11"/>
    <w:rPr>
      <w:rFonts w:ascii="Arial Narrow" w:hAnsi="Arial Narrow" w:cs="Arial Narrow"/>
      <w:noProof/>
      <w:sz w:val="29"/>
      <w:szCs w:val="29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CE5F11"/>
    <w:rPr>
      <w:b/>
      <w:b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E5F11"/>
    <w:pPr>
      <w:widowControl w:val="0"/>
      <w:shd w:val="clear" w:color="auto" w:fill="FFFFFF"/>
      <w:spacing w:before="240" w:after="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CE5F11"/>
    <w:pPr>
      <w:widowControl w:val="0"/>
      <w:shd w:val="clear" w:color="auto" w:fill="FFFFFF"/>
      <w:spacing w:before="540" w:after="0" w:line="240" w:lineRule="atLeast"/>
      <w:ind w:firstLine="700"/>
      <w:jc w:val="both"/>
    </w:pPr>
    <w:rPr>
      <w:b/>
      <w:bCs/>
      <w:sz w:val="21"/>
      <w:szCs w:val="21"/>
    </w:rPr>
  </w:style>
  <w:style w:type="character" w:customStyle="1" w:styleId="a9">
    <w:name w:val="Без интервала Знак"/>
    <w:link w:val="a8"/>
    <w:uiPriority w:val="1"/>
    <w:rsid w:val="00E513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27</Pages>
  <Words>7158</Words>
  <Characters>40807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109-1</cp:lastModifiedBy>
  <cp:revision>21</cp:revision>
  <dcterms:created xsi:type="dcterms:W3CDTF">2015-09-08T16:19:00Z</dcterms:created>
  <dcterms:modified xsi:type="dcterms:W3CDTF">2023-03-15T10:18:00Z</dcterms:modified>
</cp:coreProperties>
</file>